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67766D" w:rsidRPr="00303DEB" w:rsidRDefault="007B4343" w:rsidP="0067766D">
      <w:pPr>
        <w:pStyle w:val="Tekstpodstawowy"/>
        <w:widowControl w:val="0"/>
        <w:tabs>
          <w:tab w:val="left" w:pos="360"/>
        </w:tabs>
        <w:ind w:right="66"/>
        <w:jc w:val="right"/>
        <w:rPr>
          <w:rFonts w:ascii="Arial" w:hAnsi="Arial" w:cs="Arial"/>
          <w:b w:val="0"/>
          <w:kern w:val="0"/>
          <w:sz w:val="16"/>
          <w:szCs w:val="16"/>
        </w:rPr>
      </w:pPr>
      <w:r w:rsidRPr="00303DEB">
        <w:rPr>
          <w:rFonts w:ascii="Arial" w:hAnsi="Arial" w:cs="Arial"/>
          <w:b w:val="0"/>
          <w:sz w:val="16"/>
          <w:szCs w:val="16"/>
        </w:rPr>
        <w:t xml:space="preserve">Załącznik </w:t>
      </w:r>
      <w:r w:rsidR="00303DEB" w:rsidRPr="00303DEB">
        <w:rPr>
          <w:rFonts w:ascii="Arial" w:hAnsi="Arial" w:cs="Arial"/>
          <w:b w:val="0"/>
          <w:sz w:val="16"/>
          <w:szCs w:val="16"/>
        </w:rPr>
        <w:t xml:space="preserve">nr </w:t>
      </w:r>
      <w:r w:rsidR="000F5508">
        <w:rPr>
          <w:rFonts w:ascii="Arial" w:hAnsi="Arial" w:cs="Arial"/>
          <w:b w:val="0"/>
          <w:sz w:val="16"/>
          <w:szCs w:val="16"/>
        </w:rPr>
        <w:t>2</w:t>
      </w:r>
      <w:r w:rsidR="004B08A6">
        <w:rPr>
          <w:rFonts w:ascii="Arial" w:hAnsi="Arial" w:cs="Arial"/>
          <w:b w:val="0"/>
          <w:sz w:val="16"/>
          <w:szCs w:val="16"/>
        </w:rPr>
        <w:t xml:space="preserve"> </w:t>
      </w:r>
      <w:r w:rsidRPr="00303DEB">
        <w:rPr>
          <w:rFonts w:ascii="Arial" w:hAnsi="Arial" w:cs="Arial"/>
          <w:b w:val="0"/>
          <w:sz w:val="16"/>
          <w:szCs w:val="16"/>
        </w:rPr>
        <w:t xml:space="preserve">do zapytania ofertowego </w:t>
      </w:r>
      <w:r w:rsidRPr="00303DEB">
        <w:rPr>
          <w:rFonts w:ascii="Arial" w:hAnsi="Arial" w:cs="Arial"/>
          <w:b w:val="0"/>
          <w:sz w:val="16"/>
          <w:szCs w:val="16"/>
        </w:rPr>
        <w:br/>
      </w:r>
      <w:r w:rsidR="00C776DA">
        <w:rPr>
          <w:rFonts w:ascii="Arial" w:hAnsi="Arial" w:cs="Arial"/>
          <w:b w:val="0"/>
          <w:sz w:val="16"/>
          <w:szCs w:val="16"/>
        </w:rPr>
        <w:t>WZKO</w:t>
      </w:r>
      <w:r w:rsidR="00303DEB" w:rsidRPr="00303DEB">
        <w:rPr>
          <w:rFonts w:ascii="Arial" w:hAnsi="Arial" w:cs="Arial"/>
          <w:b w:val="0"/>
          <w:sz w:val="16"/>
          <w:szCs w:val="16"/>
        </w:rPr>
        <w:t>.</w:t>
      </w:r>
      <w:r w:rsidR="002D3A57">
        <w:rPr>
          <w:rFonts w:ascii="Arial" w:hAnsi="Arial" w:cs="Arial"/>
          <w:b w:val="0"/>
          <w:sz w:val="16"/>
          <w:szCs w:val="16"/>
        </w:rPr>
        <w:t>2710.</w:t>
      </w:r>
      <w:r w:rsidR="00C776DA">
        <w:rPr>
          <w:rFonts w:ascii="Arial" w:hAnsi="Arial" w:cs="Arial"/>
          <w:b w:val="0"/>
          <w:sz w:val="16"/>
          <w:szCs w:val="16"/>
        </w:rPr>
        <w:t>24</w:t>
      </w:r>
      <w:r w:rsidR="002D3A57">
        <w:rPr>
          <w:rFonts w:ascii="Arial" w:hAnsi="Arial" w:cs="Arial"/>
          <w:b w:val="0"/>
          <w:sz w:val="16"/>
          <w:szCs w:val="16"/>
        </w:rPr>
        <w:t>.2026</w:t>
      </w:r>
    </w:p>
    <w:p w:rsidR="0067766D" w:rsidRPr="00BA1A6D" w:rsidRDefault="0067766D" w:rsidP="0067766D">
      <w:pPr>
        <w:pStyle w:val="Tekstpodstawowy"/>
        <w:widowControl w:val="0"/>
        <w:tabs>
          <w:tab w:val="left" w:pos="360"/>
        </w:tabs>
        <w:ind w:right="66"/>
        <w:jc w:val="right"/>
        <w:rPr>
          <w:rFonts w:ascii="Arial" w:hAnsi="Arial" w:cs="Arial"/>
          <w:b w:val="0"/>
          <w:kern w:val="0"/>
          <w:sz w:val="22"/>
          <w:szCs w:val="22"/>
        </w:rPr>
      </w:pPr>
    </w:p>
    <w:p w:rsidR="003B6005" w:rsidRPr="00BA1A6D" w:rsidRDefault="003B6005" w:rsidP="0067766D">
      <w:pPr>
        <w:pStyle w:val="Tekstpodstawowy"/>
        <w:widowControl w:val="0"/>
        <w:tabs>
          <w:tab w:val="left" w:pos="360"/>
        </w:tabs>
        <w:ind w:right="66"/>
        <w:jc w:val="right"/>
        <w:rPr>
          <w:rFonts w:ascii="Arial" w:hAnsi="Arial" w:cs="Arial"/>
          <w:b w:val="0"/>
          <w:kern w:val="0"/>
          <w:sz w:val="22"/>
          <w:szCs w:val="22"/>
        </w:rPr>
      </w:pPr>
      <w:bookmarkStart w:id="0" w:name="_Hlk173498551"/>
      <w:r w:rsidRPr="00BA1A6D">
        <w:rPr>
          <w:rFonts w:ascii="Arial" w:hAnsi="Arial" w:cs="Arial"/>
          <w:b w:val="0"/>
          <w:kern w:val="0"/>
          <w:sz w:val="22"/>
          <w:szCs w:val="22"/>
        </w:rPr>
        <w:t>.........................., dnia ................................</w:t>
      </w:r>
    </w:p>
    <w:p w:rsidR="0067766D" w:rsidRPr="00BA1A6D" w:rsidRDefault="0067766D" w:rsidP="0067766D">
      <w:pPr>
        <w:pStyle w:val="Tekstpodstawowy"/>
        <w:widowControl w:val="0"/>
        <w:tabs>
          <w:tab w:val="left" w:pos="360"/>
        </w:tabs>
        <w:ind w:right="66"/>
        <w:jc w:val="right"/>
        <w:rPr>
          <w:rFonts w:ascii="Arial" w:hAnsi="Arial" w:cs="Arial"/>
          <w:b w:val="0"/>
          <w:kern w:val="0"/>
          <w:sz w:val="22"/>
          <w:szCs w:val="22"/>
        </w:rPr>
      </w:pPr>
    </w:p>
    <w:p w:rsidR="0067766D" w:rsidRPr="00BA1A6D" w:rsidRDefault="0067766D" w:rsidP="0067766D">
      <w:pPr>
        <w:pStyle w:val="Tekstpodstawowy"/>
        <w:widowControl w:val="0"/>
        <w:tabs>
          <w:tab w:val="left" w:pos="360"/>
        </w:tabs>
        <w:ind w:right="66"/>
        <w:jc w:val="left"/>
        <w:rPr>
          <w:rFonts w:ascii="Arial" w:hAnsi="Arial" w:cs="Arial"/>
          <w:b w:val="0"/>
          <w:kern w:val="0"/>
          <w:sz w:val="22"/>
          <w:szCs w:val="22"/>
        </w:rPr>
      </w:pPr>
      <w:r w:rsidRPr="00BA1A6D">
        <w:rPr>
          <w:rFonts w:ascii="Arial" w:hAnsi="Arial" w:cs="Arial"/>
          <w:b w:val="0"/>
          <w:kern w:val="0"/>
          <w:sz w:val="22"/>
          <w:szCs w:val="22"/>
        </w:rPr>
        <w:t>……………………………………………..</w:t>
      </w:r>
    </w:p>
    <w:p w:rsidR="0067766D" w:rsidRPr="00BA1A6D" w:rsidRDefault="0067766D" w:rsidP="0067766D">
      <w:pPr>
        <w:pStyle w:val="Tekstpodstawowy"/>
        <w:widowControl w:val="0"/>
        <w:tabs>
          <w:tab w:val="left" w:pos="360"/>
        </w:tabs>
        <w:ind w:right="66"/>
        <w:jc w:val="left"/>
        <w:rPr>
          <w:rFonts w:ascii="Arial" w:hAnsi="Arial" w:cs="Arial"/>
          <w:b w:val="0"/>
          <w:kern w:val="0"/>
          <w:sz w:val="22"/>
          <w:szCs w:val="22"/>
          <w:vertAlign w:val="superscript"/>
        </w:rPr>
      </w:pPr>
      <w:r w:rsidRPr="00BA1A6D">
        <w:rPr>
          <w:rFonts w:ascii="Arial" w:hAnsi="Arial" w:cs="Arial"/>
          <w:b w:val="0"/>
          <w:kern w:val="0"/>
          <w:sz w:val="22"/>
          <w:szCs w:val="22"/>
          <w:vertAlign w:val="superscript"/>
        </w:rPr>
        <w:t xml:space="preserve">                   (pieczęć firmowa Wykonawcy)</w:t>
      </w:r>
    </w:p>
    <w:p w:rsidR="003B6005" w:rsidRPr="00BA1A6D" w:rsidRDefault="003B6005" w:rsidP="0067766D">
      <w:pPr>
        <w:jc w:val="right"/>
        <w:rPr>
          <w:rFonts w:ascii="Arial" w:hAnsi="Arial" w:cs="Arial"/>
          <w:kern w:val="0"/>
          <w:sz w:val="22"/>
          <w:szCs w:val="22"/>
        </w:rPr>
      </w:pPr>
      <w:r w:rsidRPr="00BA1A6D">
        <w:rPr>
          <w:rFonts w:ascii="Arial" w:hAnsi="Arial" w:cs="Arial"/>
          <w:b/>
          <w:kern w:val="0"/>
          <w:sz w:val="22"/>
          <w:szCs w:val="22"/>
        </w:rPr>
        <w:t>MIASTO KALISZ</w:t>
      </w:r>
    </w:p>
    <w:bookmarkEnd w:id="0"/>
    <w:p w:rsidR="00564448" w:rsidRPr="00A66A23" w:rsidRDefault="00564448" w:rsidP="00564448">
      <w:pPr>
        <w:pStyle w:val="Nagwek3"/>
        <w:spacing w:before="120" w:after="0"/>
        <w:ind w:left="567"/>
        <w:jc w:val="both"/>
        <w:rPr>
          <w:b w:val="0"/>
          <w:sz w:val="22"/>
          <w:szCs w:val="22"/>
        </w:rPr>
      </w:pPr>
      <w:r w:rsidRPr="00A66A23">
        <w:rPr>
          <w:b w:val="0"/>
          <w:sz w:val="22"/>
          <w:szCs w:val="22"/>
        </w:rPr>
        <w:t>.</w:t>
      </w:r>
    </w:p>
    <w:p w:rsidR="00C723D9" w:rsidRDefault="00C723D9" w:rsidP="00C723D9">
      <w:pPr>
        <w:spacing w:after="57" w:line="276" w:lineRule="auto"/>
        <w:jc w:val="center"/>
        <w:rPr>
          <w:rFonts w:ascii="Arial" w:hAnsi="Arial" w:cs="Arial"/>
          <w:b/>
          <w:kern w:val="0"/>
          <w:szCs w:val="24"/>
          <w:lang w:eastAsia="ar-SA"/>
        </w:rPr>
      </w:pPr>
    </w:p>
    <w:p w:rsidR="00C723D9" w:rsidRPr="00D32E28" w:rsidRDefault="00C723D9" w:rsidP="00C723D9">
      <w:pPr>
        <w:spacing w:after="57" w:line="276" w:lineRule="auto"/>
        <w:jc w:val="center"/>
        <w:rPr>
          <w:rFonts w:ascii="Arial" w:hAnsi="Arial" w:cs="Arial"/>
          <w:kern w:val="0"/>
          <w:szCs w:val="24"/>
          <w:lang w:eastAsia="ar-SA"/>
        </w:rPr>
      </w:pPr>
      <w:r w:rsidRPr="00D32E28">
        <w:rPr>
          <w:rFonts w:ascii="Arial" w:hAnsi="Arial" w:cs="Arial"/>
          <w:b/>
          <w:kern w:val="0"/>
          <w:szCs w:val="24"/>
          <w:lang w:eastAsia="ar-SA"/>
        </w:rPr>
        <w:t xml:space="preserve">FORMULARZ OFERTY </w:t>
      </w:r>
    </w:p>
    <w:p w:rsidR="00C723D9" w:rsidRPr="006F7897" w:rsidRDefault="00C723D9" w:rsidP="00C723D9">
      <w:pPr>
        <w:spacing w:line="276" w:lineRule="auto"/>
        <w:jc w:val="both"/>
        <w:rPr>
          <w:rFonts w:ascii="Arial" w:hAnsi="Arial" w:cs="Arial"/>
          <w:kern w:val="0"/>
          <w:sz w:val="22"/>
          <w:szCs w:val="22"/>
          <w:lang w:eastAsia="ar-SA"/>
        </w:rPr>
      </w:pPr>
      <w:r w:rsidRPr="003B7B4D">
        <w:rPr>
          <w:rFonts w:ascii="Arial" w:hAnsi="Arial" w:cs="Arial"/>
          <w:kern w:val="0"/>
          <w:sz w:val="22"/>
          <w:szCs w:val="22"/>
          <w:lang w:eastAsia="ar-SA"/>
        </w:rPr>
        <w:t xml:space="preserve">Składając ofertę w postępowaniu prowadzonym w trybie zapytania ofertowego (ustawy Prawo zamówień publicznych </w:t>
      </w:r>
      <w:r w:rsidRPr="006F7897">
        <w:rPr>
          <w:rFonts w:ascii="Arial" w:hAnsi="Arial" w:cs="Arial"/>
          <w:kern w:val="0"/>
          <w:sz w:val="22"/>
          <w:szCs w:val="22"/>
          <w:lang w:eastAsia="ar-SA"/>
        </w:rPr>
        <w:t xml:space="preserve">nie stosuje się) pn.: </w:t>
      </w:r>
      <w:r w:rsidR="006F7897" w:rsidRPr="006F7897">
        <w:rPr>
          <w:rFonts w:ascii="Arial" w:hAnsi="Arial" w:cs="Arial"/>
          <w:b/>
        </w:rPr>
        <w:t>„Sprzęt i wyposażenie dla OSP”</w:t>
      </w:r>
      <w:r w:rsidRPr="006F7897">
        <w:rPr>
          <w:rFonts w:ascii="Arial" w:hAnsi="Arial" w:cs="Arial"/>
          <w:b/>
          <w:bCs/>
          <w:sz w:val="22"/>
          <w:szCs w:val="22"/>
        </w:rPr>
        <w:t>,</w:t>
      </w:r>
      <w:r w:rsidR="006F7897">
        <w:rPr>
          <w:rFonts w:ascii="Arial" w:hAnsi="Arial" w:cs="Arial"/>
          <w:b/>
          <w:bCs/>
          <w:sz w:val="22"/>
          <w:szCs w:val="22"/>
        </w:rPr>
        <w:t xml:space="preserve"> </w:t>
      </w:r>
      <w:r w:rsidRPr="006F7897">
        <w:rPr>
          <w:rFonts w:ascii="Arial" w:hAnsi="Arial" w:cs="Arial"/>
          <w:kern w:val="0"/>
          <w:sz w:val="22"/>
          <w:szCs w:val="22"/>
          <w:lang w:eastAsia="ar-SA"/>
        </w:rPr>
        <w:t>w imieniu reprezentowanego/ych Wykonawcy/ów:</w:t>
      </w:r>
    </w:p>
    <w:p w:rsidR="00C723D9" w:rsidRPr="003B7B4D" w:rsidRDefault="00C723D9" w:rsidP="00C723D9">
      <w:pPr>
        <w:spacing w:after="57" w:line="276" w:lineRule="auto"/>
        <w:rPr>
          <w:rFonts w:ascii="Arial" w:hAnsi="Arial" w:cs="Arial"/>
          <w:kern w:val="0"/>
          <w:sz w:val="22"/>
          <w:szCs w:val="22"/>
          <w:lang w:eastAsia="ar-SA"/>
        </w:rPr>
      </w:pPr>
    </w:p>
    <w:p w:rsidR="00C723D9" w:rsidRPr="003B7B4D" w:rsidRDefault="00C723D9" w:rsidP="00C723D9">
      <w:pPr>
        <w:spacing w:after="57" w:line="276" w:lineRule="auto"/>
        <w:rPr>
          <w:rFonts w:ascii="Arial" w:hAnsi="Arial" w:cs="Arial"/>
          <w:kern w:val="0"/>
          <w:sz w:val="22"/>
          <w:szCs w:val="22"/>
          <w:lang w:eastAsia="ar-SA"/>
        </w:rPr>
      </w:pPr>
      <w:r w:rsidRPr="003B7B4D">
        <w:rPr>
          <w:rFonts w:ascii="Arial" w:hAnsi="Arial" w:cs="Arial"/>
          <w:kern w:val="0"/>
          <w:sz w:val="22"/>
          <w:szCs w:val="22"/>
          <w:lang w:eastAsia="ar-SA"/>
        </w:rPr>
        <w:t>tj</w:t>
      </w:r>
      <w:r w:rsidRPr="003B7B4D">
        <w:rPr>
          <w:rFonts w:ascii="Arial" w:hAnsi="Arial" w:cs="Arial"/>
          <w:i/>
          <w:kern w:val="0"/>
          <w:sz w:val="22"/>
          <w:szCs w:val="22"/>
          <w:lang w:eastAsia="ar-SA"/>
        </w:rPr>
        <w:t>.:</w:t>
      </w:r>
      <w:r w:rsidRPr="003B7B4D">
        <w:rPr>
          <w:rFonts w:ascii="Arial" w:hAnsi="Arial" w:cs="Arial"/>
          <w:b/>
          <w:kern w:val="0"/>
          <w:sz w:val="22"/>
          <w:szCs w:val="22"/>
          <w:lang w:eastAsia="ar-SA"/>
        </w:rPr>
        <w:t>………..…………………………...……………………………………………</w:t>
      </w:r>
      <w:bookmarkStart w:id="1" w:name="_GoBack"/>
      <w:bookmarkEnd w:id="1"/>
      <w:r w:rsidRPr="003B7B4D">
        <w:rPr>
          <w:rFonts w:ascii="Arial" w:hAnsi="Arial" w:cs="Arial"/>
          <w:b/>
          <w:kern w:val="0"/>
          <w:sz w:val="22"/>
          <w:szCs w:val="22"/>
          <w:lang w:eastAsia="ar-SA"/>
        </w:rPr>
        <w:t>…..…………..……</w:t>
      </w:r>
      <w:r w:rsidRPr="003B7B4D">
        <w:rPr>
          <w:rFonts w:ascii="Arial" w:hAnsi="Arial" w:cs="Arial"/>
          <w:b/>
          <w:kern w:val="0"/>
          <w:sz w:val="22"/>
          <w:szCs w:val="22"/>
          <w:vertAlign w:val="superscript"/>
          <w:lang w:eastAsia="ar-SA"/>
        </w:rPr>
        <w:t>*</w:t>
      </w:r>
    </w:p>
    <w:p w:rsidR="00C723D9" w:rsidRPr="003B7B4D" w:rsidRDefault="00C723D9" w:rsidP="00C723D9">
      <w:pPr>
        <w:spacing w:after="57" w:line="276" w:lineRule="auto"/>
        <w:rPr>
          <w:rFonts w:ascii="Arial" w:hAnsi="Arial" w:cs="Arial"/>
          <w:i/>
          <w:kern w:val="0"/>
          <w:sz w:val="22"/>
          <w:szCs w:val="22"/>
          <w:lang w:eastAsia="ar-SA"/>
        </w:rPr>
      </w:pPr>
      <w:r w:rsidRPr="003B7B4D">
        <w:rPr>
          <w:rFonts w:ascii="Arial" w:hAnsi="Arial" w:cs="Arial"/>
          <w:b/>
          <w:kern w:val="0"/>
          <w:sz w:val="22"/>
          <w:szCs w:val="22"/>
          <w:lang w:eastAsia="ar-SA"/>
        </w:rPr>
        <w:t>NIP: ………...…………………………… REGON:……………….…………………..………………</w:t>
      </w:r>
    </w:p>
    <w:p w:rsidR="00C723D9" w:rsidRPr="005B525D" w:rsidRDefault="00C723D9" w:rsidP="00C723D9">
      <w:pPr>
        <w:spacing w:after="57" w:line="276" w:lineRule="auto"/>
        <w:ind w:firstLine="539"/>
        <w:jc w:val="center"/>
        <w:rPr>
          <w:rFonts w:ascii="Arial" w:hAnsi="Arial" w:cs="Arial"/>
          <w:i/>
          <w:kern w:val="0"/>
          <w:sz w:val="18"/>
          <w:szCs w:val="18"/>
          <w:u w:val="single"/>
          <w:lang w:eastAsia="ar-SA"/>
        </w:rPr>
      </w:pPr>
      <w:r w:rsidRPr="005B525D">
        <w:rPr>
          <w:rFonts w:ascii="Arial" w:hAnsi="Arial" w:cs="Arial"/>
          <w:i/>
          <w:kern w:val="0"/>
          <w:sz w:val="18"/>
          <w:szCs w:val="18"/>
          <w:lang w:eastAsia="ar-SA"/>
        </w:rPr>
        <w:t>(</w:t>
      </w:r>
      <w:r w:rsidRPr="005B525D">
        <w:rPr>
          <w:rFonts w:ascii="Arial" w:hAnsi="Arial" w:cs="Arial"/>
          <w:b/>
          <w:i/>
          <w:kern w:val="0"/>
          <w:sz w:val="18"/>
          <w:szCs w:val="18"/>
          <w:u w:val="single"/>
          <w:lang w:eastAsia="ar-SA"/>
        </w:rPr>
        <w:t>należy podać nazwę i adres Wykonawcy wraz z numerem NIP lub REGON w przypadku oferty wspólnej należy podać nazwy, adresy wszystkich Wykonawców składających ofertę</w:t>
      </w:r>
      <w:r w:rsidRPr="005B525D">
        <w:rPr>
          <w:rFonts w:ascii="Arial" w:hAnsi="Arial" w:cs="Arial"/>
          <w:i/>
          <w:kern w:val="0"/>
          <w:sz w:val="18"/>
          <w:szCs w:val="18"/>
          <w:u w:val="single"/>
          <w:lang w:eastAsia="ar-SA"/>
        </w:rPr>
        <w:t>)</w:t>
      </w:r>
    </w:p>
    <w:p w:rsidR="00C723D9" w:rsidRPr="005B525D" w:rsidRDefault="00C723D9" w:rsidP="00C723D9">
      <w:pPr>
        <w:spacing w:after="57" w:line="276" w:lineRule="auto"/>
        <w:rPr>
          <w:rFonts w:ascii="Arial" w:hAnsi="Arial" w:cs="Arial"/>
          <w:kern w:val="0"/>
          <w:szCs w:val="24"/>
          <w:lang w:eastAsia="ar-SA"/>
        </w:rPr>
      </w:pPr>
    </w:p>
    <w:p w:rsidR="00C723D9" w:rsidRPr="003B7B4D" w:rsidRDefault="00C723D9" w:rsidP="00C723D9">
      <w:pPr>
        <w:spacing w:after="57" w:line="276" w:lineRule="auto"/>
        <w:rPr>
          <w:rFonts w:ascii="Arial" w:hAnsi="Arial" w:cs="Arial"/>
          <w:kern w:val="0"/>
          <w:sz w:val="22"/>
          <w:szCs w:val="22"/>
          <w:lang w:eastAsia="ar-SA"/>
        </w:rPr>
      </w:pPr>
      <w:r w:rsidRPr="003B7B4D">
        <w:rPr>
          <w:rFonts w:ascii="Arial" w:hAnsi="Arial" w:cs="Arial"/>
          <w:kern w:val="0"/>
          <w:sz w:val="22"/>
          <w:szCs w:val="22"/>
          <w:lang w:eastAsia="ar-SA"/>
        </w:rPr>
        <w:t>oświadczam, iż:</w:t>
      </w:r>
    </w:p>
    <w:p w:rsidR="00C723D9" w:rsidRPr="00E50B17" w:rsidRDefault="00290C6A" w:rsidP="00C723D9">
      <w:pPr>
        <w:widowControl w:val="0"/>
        <w:numPr>
          <w:ilvl w:val="0"/>
          <w:numId w:val="1"/>
        </w:numPr>
        <w:tabs>
          <w:tab w:val="clear" w:pos="491"/>
          <w:tab w:val="left" w:pos="360"/>
        </w:tabs>
        <w:spacing w:before="120" w:line="276" w:lineRule="auto"/>
        <w:ind w:left="357" w:right="68" w:hanging="357"/>
        <w:jc w:val="both"/>
        <w:rPr>
          <w:rFonts w:ascii="Arial" w:eastAsia="Calibri" w:hAnsi="Arial" w:cs="Arial"/>
          <w:b/>
          <w:kern w:val="0"/>
          <w:sz w:val="22"/>
          <w:szCs w:val="22"/>
          <w:lang w:eastAsia="ar-SA"/>
        </w:rPr>
      </w:pPr>
      <w:r>
        <w:rPr>
          <w:rFonts w:ascii="Arial" w:eastAsia="Calibri" w:hAnsi="Arial" w:cs="Arial"/>
          <w:kern w:val="0"/>
          <w:sz w:val="22"/>
          <w:szCs w:val="22"/>
          <w:lang w:eastAsia="ar-SA"/>
        </w:rPr>
        <w:t>o</w:t>
      </w:r>
      <w:r w:rsidR="00C723D9" w:rsidRPr="003B7B4D">
        <w:rPr>
          <w:rFonts w:ascii="Arial" w:eastAsia="Calibri" w:hAnsi="Arial" w:cs="Arial"/>
          <w:kern w:val="0"/>
          <w:sz w:val="22"/>
          <w:szCs w:val="22"/>
          <w:lang w:eastAsia="ar-SA"/>
        </w:rPr>
        <w:t>feruję wykonanie przedmiotu zamówienia zgodnie z warunkami zawartymi</w:t>
      </w:r>
      <w:r w:rsidR="00C723D9" w:rsidRPr="003B7B4D">
        <w:rPr>
          <w:rFonts w:ascii="Arial" w:eastAsia="Calibri" w:hAnsi="Arial" w:cs="Arial"/>
          <w:kern w:val="0"/>
          <w:sz w:val="22"/>
          <w:szCs w:val="22"/>
          <w:lang w:eastAsia="ar-SA"/>
        </w:rPr>
        <w:br/>
        <w:t xml:space="preserve">w </w:t>
      </w:r>
      <w:r w:rsidR="00C723D9">
        <w:rPr>
          <w:rFonts w:ascii="Arial" w:eastAsia="Calibri" w:hAnsi="Arial" w:cs="Arial"/>
          <w:kern w:val="0"/>
          <w:sz w:val="22"/>
          <w:szCs w:val="22"/>
          <w:lang w:eastAsia="ar-SA"/>
        </w:rPr>
        <w:t>Z</w:t>
      </w:r>
      <w:r w:rsidR="00C723D9" w:rsidRPr="003B7B4D">
        <w:rPr>
          <w:rFonts w:ascii="Arial" w:eastAsia="Calibri" w:hAnsi="Arial" w:cs="Arial"/>
          <w:kern w:val="0"/>
          <w:sz w:val="22"/>
          <w:szCs w:val="22"/>
          <w:lang w:eastAsia="ar-SA"/>
        </w:rPr>
        <w:t xml:space="preserve">apytaniu ofertowym za wynagrodzenie ryczałtowe w kwocie brutto wynoszącej: </w:t>
      </w:r>
      <w:r w:rsidR="00C723D9" w:rsidRPr="00E50B17">
        <w:rPr>
          <w:rFonts w:ascii="Arial" w:eastAsia="Calibri" w:hAnsi="Arial" w:cs="Arial"/>
          <w:b/>
          <w:bCs/>
          <w:kern w:val="0"/>
          <w:sz w:val="22"/>
          <w:szCs w:val="22"/>
          <w:lang w:eastAsia="ar-SA"/>
        </w:rPr>
        <w:t>………………</w:t>
      </w:r>
      <w:r w:rsidR="00C723D9" w:rsidRPr="00E50B17">
        <w:rPr>
          <w:rFonts w:ascii="Arial" w:eastAsia="Calibri" w:hAnsi="Arial" w:cs="Arial"/>
          <w:kern w:val="0"/>
          <w:sz w:val="22"/>
          <w:szCs w:val="22"/>
          <w:lang w:eastAsia="ar-SA"/>
        </w:rPr>
        <w:t xml:space="preserve">* </w:t>
      </w:r>
      <w:r w:rsidR="00C723D9" w:rsidRPr="00E50B17">
        <w:rPr>
          <w:rFonts w:ascii="Arial" w:eastAsia="Calibri" w:hAnsi="Arial" w:cs="Arial"/>
          <w:b/>
          <w:bCs/>
          <w:kern w:val="0"/>
          <w:sz w:val="22"/>
          <w:szCs w:val="22"/>
          <w:lang w:eastAsia="ar-SA"/>
        </w:rPr>
        <w:t>PLN</w:t>
      </w:r>
      <w:r w:rsidR="00C723D9" w:rsidRPr="00E50B17">
        <w:rPr>
          <w:rFonts w:ascii="Arial" w:eastAsia="Calibri" w:hAnsi="Arial" w:cs="Arial"/>
          <w:kern w:val="0"/>
          <w:sz w:val="22"/>
          <w:szCs w:val="22"/>
          <w:lang w:eastAsia="ar-SA"/>
        </w:rPr>
        <w:t>.</w:t>
      </w:r>
    </w:p>
    <w:p w:rsidR="00A73B74" w:rsidRPr="00E50B17" w:rsidRDefault="00C723D9" w:rsidP="00A73B74">
      <w:pPr>
        <w:widowControl w:val="0"/>
        <w:numPr>
          <w:ilvl w:val="0"/>
          <w:numId w:val="1"/>
        </w:numPr>
        <w:tabs>
          <w:tab w:val="clear" w:pos="491"/>
          <w:tab w:val="num" w:pos="360"/>
        </w:tabs>
        <w:spacing w:before="60" w:line="276" w:lineRule="auto"/>
        <w:ind w:left="360" w:hanging="360"/>
        <w:jc w:val="both"/>
        <w:rPr>
          <w:rFonts w:ascii="Arial" w:hAnsi="Arial" w:cs="Arial"/>
          <w:sz w:val="22"/>
          <w:szCs w:val="22"/>
        </w:rPr>
      </w:pPr>
      <w:r w:rsidRPr="00E50B17">
        <w:rPr>
          <w:rFonts w:ascii="Arial" w:eastAsia="Calibri" w:hAnsi="Arial" w:cs="Arial"/>
          <w:kern w:val="0"/>
          <w:sz w:val="22"/>
          <w:szCs w:val="22"/>
          <w:lang w:eastAsia="ar-SA"/>
        </w:rPr>
        <w:t>wyżej wymienione zamówienie wykonam w terminie określonym w pkt 5 Zapytania ofertowego.</w:t>
      </w:r>
    </w:p>
    <w:p w:rsidR="00A73B74" w:rsidRDefault="00290C6A" w:rsidP="00A73B74">
      <w:pPr>
        <w:widowControl w:val="0"/>
        <w:numPr>
          <w:ilvl w:val="0"/>
          <w:numId w:val="1"/>
        </w:numPr>
        <w:tabs>
          <w:tab w:val="clear" w:pos="491"/>
          <w:tab w:val="num" w:pos="360"/>
        </w:tabs>
        <w:spacing w:before="60" w:line="276" w:lineRule="auto"/>
        <w:ind w:left="360" w:hanging="360"/>
        <w:jc w:val="both"/>
        <w:rPr>
          <w:rFonts w:ascii="Arial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  <w:lang w:eastAsia="ar-SA"/>
        </w:rPr>
        <w:t>z</w:t>
      </w:r>
      <w:r w:rsidR="00A73B74" w:rsidRPr="00A73B74">
        <w:rPr>
          <w:rFonts w:ascii="Arial" w:eastAsia="Calibri" w:hAnsi="Arial" w:cs="Arial"/>
          <w:sz w:val="22"/>
          <w:szCs w:val="22"/>
          <w:lang w:eastAsia="ar-SA"/>
        </w:rPr>
        <w:t>apoznałem się z treścią zapytania ofertowego, w tym projektem umowy stanowiącym jego załącznik i akceptuję ich treść, w tym warunki płatności oraz zdobyłem wszelkie niezbędne informacje do opracowania oferty.</w:t>
      </w:r>
    </w:p>
    <w:p w:rsidR="00A73B74" w:rsidRPr="00A73B74" w:rsidRDefault="00290C6A" w:rsidP="00A73B74">
      <w:pPr>
        <w:widowControl w:val="0"/>
        <w:numPr>
          <w:ilvl w:val="0"/>
          <w:numId w:val="1"/>
        </w:numPr>
        <w:tabs>
          <w:tab w:val="clear" w:pos="491"/>
          <w:tab w:val="num" w:pos="360"/>
        </w:tabs>
        <w:spacing w:before="60" w:line="276" w:lineRule="auto"/>
        <w:ind w:left="360" w:hanging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of</w:t>
      </w:r>
      <w:r w:rsidR="00A73B74" w:rsidRPr="00A73B74">
        <w:rPr>
          <w:rFonts w:ascii="Arial" w:hAnsi="Arial" w:cs="Arial"/>
          <w:sz w:val="22"/>
          <w:szCs w:val="22"/>
        </w:rPr>
        <w:t>erowany przedmiot zamówienia spełnia na dzień składania ofert wymagania określone dla niego w zapytaniu ofertowym, w tym posiada wymagane certyfikaty, deklaracje oraz spełnia wskazane tam normy itp.</w:t>
      </w:r>
    </w:p>
    <w:p w:rsidR="00C723D9" w:rsidRPr="003B7B4D" w:rsidRDefault="00C723D9" w:rsidP="00C723D9">
      <w:pPr>
        <w:widowControl w:val="0"/>
        <w:numPr>
          <w:ilvl w:val="0"/>
          <w:numId w:val="1"/>
        </w:numPr>
        <w:tabs>
          <w:tab w:val="clear" w:pos="491"/>
          <w:tab w:val="num" w:pos="360"/>
        </w:tabs>
        <w:spacing w:before="60" w:line="276" w:lineRule="auto"/>
        <w:ind w:left="360" w:hanging="360"/>
        <w:jc w:val="both"/>
        <w:rPr>
          <w:rFonts w:ascii="Arial" w:hAnsi="Arial" w:cs="Arial"/>
          <w:sz w:val="22"/>
          <w:szCs w:val="22"/>
        </w:rPr>
      </w:pPr>
      <w:r w:rsidRPr="003B7B4D">
        <w:rPr>
          <w:rFonts w:ascii="Arial" w:eastAsia="Calibri" w:hAnsi="Arial" w:cs="Arial"/>
          <w:kern w:val="0"/>
          <w:sz w:val="22"/>
          <w:szCs w:val="22"/>
          <w:lang w:eastAsia="ar-SA"/>
        </w:rPr>
        <w:t xml:space="preserve">nie podlegam wykluczeniu z przedmiotowego postępowania na podstawie art. 7 ust. 1 ustawy z dnia 13 kwietnia 2022 r. o szczególnych rozwiązaniach w zakresie przeciwdziałania </w:t>
      </w:r>
      <w:r w:rsidRPr="00E50B17">
        <w:rPr>
          <w:rFonts w:ascii="Arial" w:eastAsia="Calibri" w:hAnsi="Arial" w:cs="Arial"/>
          <w:kern w:val="0"/>
          <w:sz w:val="22"/>
          <w:szCs w:val="22"/>
          <w:lang w:eastAsia="ar-SA"/>
        </w:rPr>
        <w:t>wspierania agresji na Ukrainę oraz służących ochronie bezpieczeństwa narodowego oraz zapisów pkt 10.1. 1) – 9) Zapytania ofertowego.</w:t>
      </w:r>
    </w:p>
    <w:p w:rsidR="00C723D9" w:rsidRPr="003B7B4D" w:rsidRDefault="00C723D9" w:rsidP="00C723D9">
      <w:pPr>
        <w:widowControl w:val="0"/>
        <w:numPr>
          <w:ilvl w:val="0"/>
          <w:numId w:val="1"/>
        </w:numPr>
        <w:tabs>
          <w:tab w:val="clear" w:pos="491"/>
          <w:tab w:val="num" w:pos="360"/>
        </w:tabs>
        <w:spacing w:before="60" w:line="276" w:lineRule="auto"/>
        <w:ind w:left="360" w:hanging="360"/>
        <w:jc w:val="both"/>
        <w:rPr>
          <w:rFonts w:ascii="Arial" w:hAnsi="Arial" w:cs="Arial"/>
          <w:sz w:val="22"/>
          <w:szCs w:val="22"/>
        </w:rPr>
      </w:pPr>
      <w:r w:rsidRPr="003B7B4D">
        <w:rPr>
          <w:rFonts w:ascii="Arial" w:hAnsi="Arial" w:cs="Arial"/>
          <w:sz w:val="22"/>
          <w:szCs w:val="22"/>
        </w:rPr>
        <w:t>znajduję się w sytuacji ekonomicznej i finansowej umożliwiającej wykonanie zamówienia.</w:t>
      </w:r>
    </w:p>
    <w:p w:rsidR="00C723D9" w:rsidRPr="003B7B4D" w:rsidRDefault="00C723D9" w:rsidP="00C723D9">
      <w:pPr>
        <w:widowControl w:val="0"/>
        <w:numPr>
          <w:ilvl w:val="0"/>
          <w:numId w:val="1"/>
        </w:numPr>
        <w:tabs>
          <w:tab w:val="clear" w:pos="491"/>
          <w:tab w:val="num" w:pos="360"/>
        </w:tabs>
        <w:spacing w:before="60" w:line="276" w:lineRule="auto"/>
        <w:ind w:left="360" w:hanging="360"/>
        <w:jc w:val="both"/>
        <w:rPr>
          <w:rFonts w:ascii="Arial" w:hAnsi="Arial" w:cs="Arial"/>
          <w:sz w:val="22"/>
          <w:szCs w:val="22"/>
        </w:rPr>
      </w:pPr>
      <w:r w:rsidRPr="003B7B4D">
        <w:rPr>
          <w:rFonts w:ascii="Arial" w:hAnsi="Arial" w:cs="Arial"/>
          <w:sz w:val="22"/>
          <w:szCs w:val="22"/>
        </w:rPr>
        <w:t>akceptuję projekt umowy, w tym termin płatności - 21 dni od otrzymania przez Zamawiającego faktury.</w:t>
      </w:r>
    </w:p>
    <w:p w:rsidR="00C723D9" w:rsidRDefault="00C723D9" w:rsidP="00C723D9">
      <w:pPr>
        <w:widowControl w:val="0"/>
        <w:numPr>
          <w:ilvl w:val="0"/>
          <w:numId w:val="1"/>
        </w:numPr>
        <w:tabs>
          <w:tab w:val="clear" w:pos="491"/>
          <w:tab w:val="num" w:pos="360"/>
        </w:tabs>
        <w:spacing w:before="60" w:line="276" w:lineRule="auto"/>
        <w:ind w:left="360" w:hanging="360"/>
        <w:jc w:val="both"/>
        <w:rPr>
          <w:rFonts w:ascii="Arial" w:hAnsi="Arial" w:cs="Arial"/>
          <w:sz w:val="22"/>
          <w:szCs w:val="22"/>
        </w:rPr>
      </w:pPr>
      <w:r w:rsidRPr="003B7B4D">
        <w:rPr>
          <w:rFonts w:ascii="Arial" w:hAnsi="Arial" w:cs="Arial"/>
          <w:sz w:val="22"/>
          <w:szCs w:val="22"/>
        </w:rPr>
        <w:t xml:space="preserve">że </w:t>
      </w:r>
      <w:r w:rsidRPr="00B820C6">
        <w:rPr>
          <w:rFonts w:ascii="Arial" w:hAnsi="Arial" w:cs="Arial"/>
          <w:b/>
          <w:i/>
          <w:sz w:val="22"/>
          <w:szCs w:val="22"/>
        </w:rPr>
        <w:t>jestem / nie jestem</w:t>
      </w:r>
      <w:r w:rsidRPr="003B7B4D">
        <w:rPr>
          <w:rFonts w:ascii="Arial" w:hAnsi="Arial" w:cs="Arial"/>
          <w:sz w:val="22"/>
          <w:szCs w:val="22"/>
        </w:rPr>
        <w:t xml:space="preserve"> płatnikiem podatku VAT*.</w:t>
      </w:r>
    </w:p>
    <w:p w:rsidR="00C723D9" w:rsidRDefault="00C723D9" w:rsidP="00C723D9">
      <w:pPr>
        <w:widowControl w:val="0"/>
        <w:spacing w:before="60" w:line="276" w:lineRule="auto"/>
        <w:jc w:val="both"/>
        <w:rPr>
          <w:rFonts w:ascii="Arial" w:hAnsi="Arial" w:cs="Arial"/>
          <w:sz w:val="22"/>
          <w:szCs w:val="22"/>
        </w:rPr>
      </w:pPr>
    </w:p>
    <w:p w:rsidR="00C723D9" w:rsidRPr="00C723D9" w:rsidRDefault="00C723D9" w:rsidP="00C723D9">
      <w:pPr>
        <w:widowControl w:val="0"/>
        <w:spacing w:before="60" w:line="276" w:lineRule="auto"/>
        <w:jc w:val="both"/>
        <w:rPr>
          <w:rFonts w:ascii="Arial" w:eastAsia="Calibri" w:hAnsi="Arial" w:cs="Arial"/>
          <w:i/>
          <w:iCs/>
          <w:kern w:val="0"/>
          <w:sz w:val="20"/>
          <w:lang w:eastAsia="ar-SA"/>
        </w:rPr>
      </w:pPr>
      <w:r w:rsidRPr="00C723D9">
        <w:rPr>
          <w:rFonts w:ascii="Arial" w:eastAsia="Calibri" w:hAnsi="Arial" w:cs="Arial"/>
          <w:i/>
          <w:iCs/>
          <w:kern w:val="0"/>
          <w:sz w:val="20"/>
          <w:lang w:eastAsia="ar-SA"/>
        </w:rPr>
        <w:t>* Należy podać dane/uzupełnić/wykreślić</w:t>
      </w:r>
    </w:p>
    <w:p w:rsidR="00C723D9" w:rsidRPr="003B7B4D" w:rsidRDefault="00C723D9" w:rsidP="00C723D9">
      <w:pPr>
        <w:widowControl w:val="0"/>
        <w:spacing w:before="60" w:line="276" w:lineRule="auto"/>
        <w:jc w:val="both"/>
        <w:rPr>
          <w:rFonts w:ascii="Arial" w:hAnsi="Arial" w:cs="Arial"/>
          <w:sz w:val="22"/>
          <w:szCs w:val="22"/>
        </w:rPr>
      </w:pPr>
      <w:r w:rsidRPr="00C723D9">
        <w:rPr>
          <w:rFonts w:ascii="Arial" w:eastAsia="Calibri" w:hAnsi="Arial" w:cs="Arial"/>
          <w:i/>
          <w:iCs/>
          <w:kern w:val="0"/>
          <w:sz w:val="20"/>
          <w:lang w:eastAsia="ar-SA"/>
        </w:rPr>
        <w:t>Ciąg dalszy na następnej stronie</w:t>
      </w:r>
      <w:r w:rsidRPr="00C723D9">
        <w:rPr>
          <w:rFonts w:ascii="Arial" w:hAnsi="Arial" w:cs="Arial"/>
          <w:sz w:val="22"/>
          <w:szCs w:val="22"/>
        </w:rPr>
        <w:tab/>
      </w:r>
    </w:p>
    <w:p w:rsidR="00C723D9" w:rsidRPr="003B7B4D" w:rsidRDefault="00C723D9" w:rsidP="00C723D9">
      <w:pPr>
        <w:widowControl w:val="0"/>
        <w:tabs>
          <w:tab w:val="left" w:pos="4007"/>
        </w:tabs>
        <w:spacing w:before="120" w:line="276" w:lineRule="auto"/>
        <w:ind w:right="68"/>
        <w:jc w:val="center"/>
        <w:rPr>
          <w:rFonts w:ascii="Arial" w:hAnsi="Arial" w:cs="Arial"/>
          <w:kern w:val="0"/>
          <w:szCs w:val="24"/>
          <w:lang w:eastAsia="ar-SA"/>
        </w:rPr>
      </w:pPr>
      <w:r>
        <w:rPr>
          <w:rFonts w:ascii="Arial" w:eastAsia="Calibri" w:hAnsi="Arial" w:cs="Arial"/>
          <w:kern w:val="0"/>
          <w:sz w:val="22"/>
          <w:szCs w:val="22"/>
          <w:lang w:eastAsia="ar-SA"/>
        </w:rPr>
        <w:br w:type="page"/>
      </w:r>
      <w:r w:rsidRPr="00D32E28">
        <w:rPr>
          <w:rFonts w:ascii="Arial" w:hAnsi="Arial" w:cs="Arial"/>
          <w:b/>
          <w:kern w:val="0"/>
          <w:szCs w:val="24"/>
          <w:lang w:eastAsia="ar-SA"/>
        </w:rPr>
        <w:lastRenderedPageBreak/>
        <w:t>FORMULARZ OFERTY</w:t>
      </w:r>
      <w:r w:rsidRPr="00D32E28">
        <w:rPr>
          <w:rFonts w:ascii="Arial" w:hAnsi="Arial" w:cs="Arial"/>
          <w:b/>
          <w:bCs/>
          <w:kern w:val="0"/>
          <w:szCs w:val="24"/>
          <w:lang w:eastAsia="ar-SA"/>
        </w:rPr>
        <w:t xml:space="preserve"> – c.d.</w:t>
      </w:r>
    </w:p>
    <w:p w:rsidR="00C723D9" w:rsidRDefault="00C723D9" w:rsidP="00C723D9">
      <w:pPr>
        <w:widowControl w:val="0"/>
        <w:spacing w:before="60" w:line="276" w:lineRule="auto"/>
        <w:ind w:right="68"/>
        <w:jc w:val="both"/>
        <w:rPr>
          <w:rFonts w:ascii="Arial" w:eastAsia="Calibri" w:hAnsi="Arial" w:cs="Arial"/>
          <w:kern w:val="0"/>
          <w:sz w:val="22"/>
          <w:szCs w:val="22"/>
          <w:lang w:eastAsia="ar-SA"/>
        </w:rPr>
      </w:pPr>
    </w:p>
    <w:p w:rsidR="000F5508" w:rsidRDefault="00885217" w:rsidP="000F5508">
      <w:pPr>
        <w:widowControl w:val="0"/>
        <w:numPr>
          <w:ilvl w:val="0"/>
          <w:numId w:val="1"/>
        </w:numPr>
        <w:tabs>
          <w:tab w:val="clear" w:pos="491"/>
          <w:tab w:val="num" w:pos="360"/>
        </w:tabs>
        <w:spacing w:before="60" w:line="276" w:lineRule="auto"/>
        <w:ind w:left="360" w:hanging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</w:t>
      </w:r>
      <w:r w:rsidR="000F5508">
        <w:rPr>
          <w:rFonts w:ascii="Arial" w:hAnsi="Arial" w:cs="Arial"/>
          <w:sz w:val="22"/>
          <w:szCs w:val="22"/>
        </w:rPr>
        <w:t>ferowany przedmiot zamówienia spełnia na dzień składania ofert minimalne wymagania określone dla niego w Zapytaniu ofertowym, a w szczególności w „Szczegółowym opisie przedmiotu zamówienia” stanowiącym załącznik do Zapytania ofertowego, w tym posiada niezbędne atesty.</w:t>
      </w:r>
    </w:p>
    <w:p w:rsidR="00C723D9" w:rsidRPr="003B7B4D" w:rsidRDefault="00C723D9" w:rsidP="00C723D9">
      <w:pPr>
        <w:widowControl w:val="0"/>
        <w:numPr>
          <w:ilvl w:val="0"/>
          <w:numId w:val="1"/>
        </w:numPr>
        <w:tabs>
          <w:tab w:val="clear" w:pos="491"/>
          <w:tab w:val="num" w:pos="426"/>
        </w:tabs>
        <w:spacing w:before="60" w:line="276" w:lineRule="auto"/>
        <w:ind w:left="426" w:right="68" w:hanging="426"/>
        <w:jc w:val="both"/>
        <w:rPr>
          <w:rFonts w:ascii="Arial" w:eastAsia="Calibri" w:hAnsi="Arial" w:cs="Arial"/>
          <w:kern w:val="0"/>
          <w:sz w:val="22"/>
          <w:szCs w:val="22"/>
          <w:lang w:eastAsia="ar-SA"/>
        </w:rPr>
      </w:pPr>
      <w:r w:rsidRPr="003B7B4D">
        <w:rPr>
          <w:rFonts w:ascii="Arial" w:eastAsia="Calibri" w:hAnsi="Arial" w:cs="Arial"/>
          <w:kern w:val="0"/>
          <w:sz w:val="22"/>
          <w:szCs w:val="22"/>
          <w:lang w:eastAsia="ar-SA"/>
        </w:rPr>
        <w:t xml:space="preserve">wypełniłem obowiązki informacyjne przewidziane w art. 13 lub art. 14 RODO </w:t>
      </w:r>
      <w:r w:rsidRPr="003B7B4D">
        <w:rPr>
          <w:rFonts w:ascii="Arial" w:eastAsia="Calibri" w:hAnsi="Arial" w:cs="Arial"/>
          <w:b/>
          <w:kern w:val="0"/>
          <w:sz w:val="22"/>
          <w:szCs w:val="22"/>
          <w:vertAlign w:val="superscript"/>
          <w:lang w:eastAsia="ar-SA"/>
        </w:rPr>
        <w:t>1)</w:t>
      </w:r>
      <w:r w:rsidRPr="003B7B4D">
        <w:rPr>
          <w:rFonts w:ascii="Arial" w:eastAsia="Calibri" w:hAnsi="Arial" w:cs="Arial"/>
          <w:kern w:val="0"/>
          <w:sz w:val="22"/>
          <w:szCs w:val="22"/>
          <w:lang w:eastAsia="ar-SA"/>
        </w:rPr>
        <w:t xml:space="preserve"> wobec osób fizycznych, od których dane osobowe bezpośrednio lub pośrednio pozyskałem w celu ubiegania się o udzielenie zamówienia publicznego w niniejszym postępowaniu </w:t>
      </w:r>
      <w:r w:rsidRPr="003B7B4D">
        <w:rPr>
          <w:rFonts w:ascii="Arial" w:eastAsia="Calibri" w:hAnsi="Arial" w:cs="Arial"/>
          <w:b/>
          <w:kern w:val="0"/>
          <w:sz w:val="22"/>
          <w:szCs w:val="22"/>
          <w:vertAlign w:val="superscript"/>
          <w:lang w:eastAsia="ar-SA"/>
        </w:rPr>
        <w:t>2)</w:t>
      </w:r>
      <w:r w:rsidRPr="003B7B4D">
        <w:rPr>
          <w:rFonts w:ascii="Arial" w:eastAsia="Calibri" w:hAnsi="Arial" w:cs="Arial"/>
          <w:kern w:val="0"/>
          <w:sz w:val="22"/>
          <w:szCs w:val="22"/>
          <w:lang w:eastAsia="ar-SA"/>
        </w:rPr>
        <w:t>.</w:t>
      </w:r>
    </w:p>
    <w:p w:rsidR="00C723D9" w:rsidRDefault="00C723D9" w:rsidP="00C723D9">
      <w:pPr>
        <w:widowControl w:val="0"/>
        <w:numPr>
          <w:ilvl w:val="0"/>
          <w:numId w:val="1"/>
        </w:numPr>
        <w:tabs>
          <w:tab w:val="clear" w:pos="491"/>
          <w:tab w:val="num" w:pos="426"/>
        </w:tabs>
        <w:spacing w:before="60" w:line="276" w:lineRule="auto"/>
        <w:ind w:left="426" w:right="68" w:hanging="426"/>
        <w:jc w:val="both"/>
        <w:rPr>
          <w:rFonts w:ascii="Arial" w:eastAsia="Calibri" w:hAnsi="Arial" w:cs="Arial"/>
          <w:kern w:val="0"/>
          <w:sz w:val="22"/>
          <w:szCs w:val="22"/>
          <w:lang w:eastAsia="ar-SA"/>
        </w:rPr>
      </w:pPr>
      <w:r w:rsidRPr="003B7B4D">
        <w:rPr>
          <w:rFonts w:ascii="Arial" w:eastAsia="Calibri" w:hAnsi="Arial" w:cs="Arial"/>
          <w:kern w:val="0"/>
          <w:sz w:val="22"/>
          <w:szCs w:val="22"/>
          <w:lang w:eastAsia="ar-SA"/>
        </w:rPr>
        <w:t xml:space="preserve">wszystkie dane zawarte w mojej ofercie są zgodne z prawdą i aktualne </w:t>
      </w:r>
      <w:r w:rsidRPr="003B7B4D">
        <w:rPr>
          <w:rFonts w:ascii="Arial" w:eastAsia="Calibri" w:hAnsi="Arial" w:cs="Arial"/>
          <w:kern w:val="0"/>
          <w:sz w:val="22"/>
          <w:szCs w:val="22"/>
          <w:lang w:eastAsia="ar-SA"/>
        </w:rPr>
        <w:br/>
        <w:t>w chwili składania oferty.</w:t>
      </w:r>
    </w:p>
    <w:p w:rsidR="00C723D9" w:rsidRPr="003B7B4D" w:rsidRDefault="00C723D9" w:rsidP="00C723D9">
      <w:pPr>
        <w:widowControl w:val="0"/>
        <w:numPr>
          <w:ilvl w:val="0"/>
          <w:numId w:val="1"/>
        </w:numPr>
        <w:tabs>
          <w:tab w:val="clear" w:pos="491"/>
          <w:tab w:val="num" w:pos="426"/>
        </w:tabs>
        <w:spacing w:before="120" w:line="276" w:lineRule="auto"/>
        <w:ind w:left="425" w:right="68" w:hanging="425"/>
        <w:jc w:val="both"/>
        <w:rPr>
          <w:rFonts w:ascii="Arial" w:eastAsia="Calibri" w:hAnsi="Arial" w:cs="Arial"/>
          <w:kern w:val="0"/>
          <w:sz w:val="22"/>
          <w:szCs w:val="22"/>
          <w:lang w:eastAsia="ar-SA"/>
        </w:rPr>
      </w:pPr>
      <w:r w:rsidRPr="003B7B4D">
        <w:rPr>
          <w:rFonts w:ascii="Arial" w:eastAsia="Calibri" w:hAnsi="Arial" w:cs="Arial"/>
          <w:kern w:val="0"/>
          <w:sz w:val="22"/>
          <w:szCs w:val="22"/>
          <w:lang w:eastAsia="ar-SA"/>
        </w:rPr>
        <w:t xml:space="preserve">zapoznałem się z treścią zapytania ofertowego (w tym zapisami dot. RODO), załącznikami do zapytania ofertowego (w tym </w:t>
      </w:r>
      <w:r w:rsidR="009E005B">
        <w:rPr>
          <w:rFonts w:ascii="Arial" w:eastAsia="Calibri" w:hAnsi="Arial" w:cs="Arial"/>
          <w:kern w:val="0"/>
          <w:sz w:val="22"/>
          <w:szCs w:val="22"/>
          <w:lang w:eastAsia="ar-SA"/>
        </w:rPr>
        <w:t>szczegółowym opisem przedmiotu zamówienia</w:t>
      </w:r>
      <w:r w:rsidRPr="003B7B4D">
        <w:rPr>
          <w:rFonts w:ascii="Arial" w:eastAsia="Calibri" w:hAnsi="Arial" w:cs="Arial"/>
          <w:kern w:val="0"/>
          <w:sz w:val="22"/>
          <w:szCs w:val="22"/>
          <w:lang w:eastAsia="ar-SA"/>
        </w:rPr>
        <w:t xml:space="preserve"> oraz projektem umowy) i jestem w stanie złożyć ważną, wiążącą ofertę cenową.</w:t>
      </w:r>
    </w:p>
    <w:p w:rsidR="00C723D9" w:rsidRPr="003B7B4D" w:rsidRDefault="00C723D9" w:rsidP="00C723D9">
      <w:pPr>
        <w:widowControl w:val="0"/>
        <w:numPr>
          <w:ilvl w:val="0"/>
          <w:numId w:val="1"/>
        </w:numPr>
        <w:tabs>
          <w:tab w:val="clear" w:pos="491"/>
          <w:tab w:val="num" w:pos="426"/>
        </w:tabs>
        <w:spacing w:before="60" w:line="276" w:lineRule="auto"/>
        <w:ind w:left="426" w:right="68" w:hanging="426"/>
        <w:jc w:val="both"/>
        <w:rPr>
          <w:rFonts w:ascii="Arial" w:eastAsia="Calibri" w:hAnsi="Arial" w:cs="Arial"/>
          <w:kern w:val="0"/>
          <w:sz w:val="22"/>
          <w:szCs w:val="22"/>
          <w:lang w:eastAsia="ar-SA"/>
        </w:rPr>
      </w:pPr>
      <w:r w:rsidRPr="003B7B4D">
        <w:rPr>
          <w:rFonts w:ascii="Arial" w:eastAsia="Calibri" w:hAnsi="Arial" w:cs="Arial"/>
          <w:kern w:val="0"/>
          <w:sz w:val="22"/>
          <w:szCs w:val="22"/>
          <w:lang w:eastAsia="ar-SA"/>
        </w:rPr>
        <w:t>W załączeniu przedkładam nw. załączniki:</w:t>
      </w:r>
    </w:p>
    <w:p w:rsidR="00C723D9" w:rsidRPr="003B7B4D" w:rsidRDefault="00C723D9" w:rsidP="00C723D9">
      <w:pPr>
        <w:widowControl w:val="0"/>
        <w:spacing w:line="276" w:lineRule="auto"/>
        <w:ind w:left="426" w:right="66" w:hanging="73"/>
        <w:rPr>
          <w:rFonts w:ascii="Arial" w:eastAsia="Calibri" w:hAnsi="Arial" w:cs="Arial"/>
          <w:sz w:val="22"/>
          <w:szCs w:val="22"/>
          <w:lang w:eastAsia="ar-SA"/>
        </w:rPr>
      </w:pPr>
      <w:r w:rsidRPr="003B7B4D">
        <w:rPr>
          <w:rFonts w:ascii="Arial" w:eastAsia="Calibri" w:hAnsi="Arial" w:cs="Arial"/>
          <w:sz w:val="22"/>
          <w:szCs w:val="22"/>
          <w:lang w:eastAsia="ar-SA"/>
        </w:rPr>
        <w:t>1) ………………………………….....</w:t>
      </w:r>
    </w:p>
    <w:p w:rsidR="00C723D9" w:rsidRPr="003B7B4D" w:rsidRDefault="00C723D9" w:rsidP="00C723D9">
      <w:pPr>
        <w:widowControl w:val="0"/>
        <w:spacing w:line="276" w:lineRule="auto"/>
        <w:ind w:left="426" w:right="66" w:hanging="73"/>
        <w:rPr>
          <w:rFonts w:ascii="Arial" w:eastAsia="Calibri" w:hAnsi="Arial" w:cs="Arial"/>
          <w:kern w:val="0"/>
          <w:sz w:val="22"/>
          <w:szCs w:val="22"/>
          <w:lang w:eastAsia="ar-SA"/>
        </w:rPr>
      </w:pPr>
      <w:r w:rsidRPr="003B7B4D">
        <w:rPr>
          <w:rFonts w:ascii="Arial" w:eastAsia="Calibri" w:hAnsi="Arial" w:cs="Arial"/>
          <w:sz w:val="22"/>
          <w:szCs w:val="22"/>
          <w:lang w:eastAsia="ar-SA"/>
        </w:rPr>
        <w:t>2) …………………………………….</w:t>
      </w:r>
    </w:p>
    <w:p w:rsidR="00C723D9" w:rsidRPr="003B7B4D" w:rsidRDefault="00C723D9" w:rsidP="00C723D9">
      <w:pPr>
        <w:widowControl w:val="0"/>
        <w:tabs>
          <w:tab w:val="left" w:pos="1260"/>
        </w:tabs>
        <w:spacing w:line="276" w:lineRule="auto"/>
        <w:ind w:left="426" w:right="66" w:hanging="73"/>
        <w:rPr>
          <w:rFonts w:ascii="Arial" w:eastAsia="Calibri" w:hAnsi="Arial" w:cs="Arial"/>
          <w:kern w:val="0"/>
          <w:sz w:val="22"/>
          <w:szCs w:val="22"/>
          <w:lang w:eastAsia="ar-SA"/>
        </w:rPr>
      </w:pPr>
      <w:r w:rsidRPr="003B7B4D">
        <w:rPr>
          <w:rFonts w:ascii="Arial" w:eastAsia="Calibri" w:hAnsi="Arial" w:cs="Arial"/>
          <w:kern w:val="0"/>
          <w:sz w:val="22"/>
          <w:szCs w:val="22"/>
          <w:lang w:eastAsia="ar-SA"/>
        </w:rPr>
        <w:t>3) …………………………………….</w:t>
      </w:r>
    </w:p>
    <w:p w:rsidR="00C723D9" w:rsidRPr="003B7B4D" w:rsidRDefault="00C723D9" w:rsidP="00C723D9">
      <w:pPr>
        <w:widowControl w:val="0"/>
        <w:spacing w:line="276" w:lineRule="auto"/>
        <w:ind w:left="426" w:right="66" w:hanging="73"/>
        <w:rPr>
          <w:rFonts w:ascii="Arial" w:eastAsia="Calibri" w:hAnsi="Arial" w:cs="Arial"/>
          <w:b/>
          <w:kern w:val="0"/>
          <w:sz w:val="22"/>
          <w:szCs w:val="22"/>
          <w:lang w:eastAsia="ar-SA"/>
        </w:rPr>
      </w:pPr>
      <w:r w:rsidRPr="003B7B4D">
        <w:rPr>
          <w:rFonts w:ascii="Arial" w:eastAsia="Calibri" w:hAnsi="Arial" w:cs="Arial"/>
          <w:kern w:val="0"/>
          <w:sz w:val="22"/>
          <w:szCs w:val="22"/>
          <w:lang w:eastAsia="ar-SA"/>
        </w:rPr>
        <w:t>n) …………………………………….</w:t>
      </w:r>
    </w:p>
    <w:p w:rsidR="00C723D9" w:rsidRPr="005B525D" w:rsidRDefault="00C723D9" w:rsidP="00C723D9">
      <w:pPr>
        <w:spacing w:line="276" w:lineRule="auto"/>
        <w:rPr>
          <w:rFonts w:ascii="Arial" w:eastAsia="Calibri" w:hAnsi="Arial" w:cs="Arial"/>
          <w:kern w:val="0"/>
          <w:lang w:eastAsia="ar-SA"/>
        </w:rPr>
      </w:pPr>
    </w:p>
    <w:p w:rsidR="00C723D9" w:rsidRDefault="00C723D9" w:rsidP="00C723D9">
      <w:pPr>
        <w:spacing w:line="276" w:lineRule="auto"/>
        <w:ind w:left="5103"/>
        <w:jc w:val="center"/>
        <w:rPr>
          <w:rFonts w:ascii="Arial" w:eastAsia="Calibri" w:hAnsi="Arial" w:cs="Arial"/>
          <w:kern w:val="0"/>
          <w:szCs w:val="24"/>
          <w:lang w:eastAsia="ar-SA"/>
        </w:rPr>
      </w:pPr>
    </w:p>
    <w:p w:rsidR="00C723D9" w:rsidRPr="005B525D" w:rsidRDefault="00C723D9" w:rsidP="00C723D9">
      <w:pPr>
        <w:spacing w:line="276" w:lineRule="auto"/>
        <w:ind w:left="5103"/>
        <w:jc w:val="center"/>
        <w:rPr>
          <w:rFonts w:ascii="Arial" w:eastAsia="Calibri" w:hAnsi="Arial" w:cs="Arial"/>
          <w:kern w:val="0"/>
          <w:szCs w:val="24"/>
          <w:lang w:eastAsia="ar-SA"/>
        </w:rPr>
      </w:pPr>
      <w:r w:rsidRPr="005B525D">
        <w:rPr>
          <w:rFonts w:ascii="Arial" w:eastAsia="Calibri" w:hAnsi="Arial" w:cs="Arial"/>
          <w:kern w:val="0"/>
          <w:szCs w:val="24"/>
          <w:lang w:eastAsia="ar-SA"/>
        </w:rPr>
        <w:t>..........................................................</w:t>
      </w:r>
    </w:p>
    <w:p w:rsidR="00C723D9" w:rsidRPr="005B525D" w:rsidRDefault="00C723D9" w:rsidP="00C723D9">
      <w:pPr>
        <w:tabs>
          <w:tab w:val="center" w:pos="17294"/>
        </w:tabs>
        <w:spacing w:line="276" w:lineRule="auto"/>
        <w:ind w:left="5103"/>
        <w:jc w:val="center"/>
        <w:rPr>
          <w:rFonts w:ascii="Arial" w:hAnsi="Arial" w:cs="Arial"/>
          <w:kern w:val="0"/>
          <w:sz w:val="18"/>
          <w:szCs w:val="18"/>
        </w:rPr>
      </w:pPr>
      <w:r w:rsidRPr="005B525D">
        <w:rPr>
          <w:rFonts w:ascii="Arial" w:eastAsia="Calibri" w:hAnsi="Arial" w:cs="Arial"/>
          <w:kern w:val="0"/>
          <w:sz w:val="18"/>
          <w:szCs w:val="18"/>
          <w:lang w:eastAsia="ar-SA"/>
        </w:rPr>
        <w:t>/podpis/y, pieczątki osoby/osób upoważnionych zgodne z pkt 12.</w:t>
      </w:r>
      <w:r w:rsidR="00787A42">
        <w:rPr>
          <w:rFonts w:ascii="Arial" w:eastAsia="Calibri" w:hAnsi="Arial" w:cs="Arial"/>
          <w:kern w:val="0"/>
          <w:sz w:val="18"/>
          <w:szCs w:val="18"/>
          <w:lang w:eastAsia="ar-SA"/>
        </w:rPr>
        <w:t>5</w:t>
      </w:r>
      <w:r w:rsidRPr="005B525D">
        <w:rPr>
          <w:rFonts w:ascii="Arial" w:eastAsia="Calibri" w:hAnsi="Arial" w:cs="Arial"/>
          <w:kern w:val="0"/>
          <w:sz w:val="18"/>
          <w:szCs w:val="18"/>
          <w:lang w:eastAsia="ar-SA"/>
        </w:rPr>
        <w:t xml:space="preserve"> zapytania ofertowego</w:t>
      </w:r>
    </w:p>
    <w:p w:rsidR="00C723D9" w:rsidRDefault="00C723D9" w:rsidP="00C723D9">
      <w:pPr>
        <w:tabs>
          <w:tab w:val="right" w:pos="284"/>
        </w:tabs>
        <w:suppressAutoHyphens w:val="0"/>
        <w:spacing w:line="276" w:lineRule="auto"/>
        <w:rPr>
          <w:rFonts w:ascii="Arial" w:hAnsi="Arial" w:cs="Arial"/>
          <w:kern w:val="0"/>
          <w:szCs w:val="24"/>
        </w:rPr>
      </w:pPr>
    </w:p>
    <w:p w:rsidR="00C723D9" w:rsidRPr="005B525D" w:rsidRDefault="00C723D9" w:rsidP="00C723D9">
      <w:pPr>
        <w:tabs>
          <w:tab w:val="right" w:pos="284"/>
        </w:tabs>
        <w:suppressAutoHyphens w:val="0"/>
        <w:spacing w:line="276" w:lineRule="auto"/>
        <w:rPr>
          <w:rFonts w:ascii="Arial" w:hAnsi="Arial" w:cs="Arial"/>
          <w:kern w:val="0"/>
          <w:szCs w:val="24"/>
        </w:rPr>
      </w:pPr>
    </w:p>
    <w:p w:rsidR="00C723D9" w:rsidRPr="005B525D" w:rsidRDefault="00C723D9" w:rsidP="00C723D9">
      <w:pPr>
        <w:tabs>
          <w:tab w:val="right" w:pos="284"/>
        </w:tabs>
        <w:suppressAutoHyphens w:val="0"/>
        <w:spacing w:line="276" w:lineRule="auto"/>
        <w:rPr>
          <w:rFonts w:ascii="Arial" w:hAnsi="Arial" w:cs="Arial"/>
          <w:i/>
          <w:sz w:val="20"/>
          <w:vertAlign w:val="superscript"/>
        </w:rPr>
      </w:pPr>
      <w:r w:rsidRPr="005B525D">
        <w:rPr>
          <w:rFonts w:ascii="Arial" w:hAnsi="Arial" w:cs="Arial"/>
          <w:i/>
          <w:sz w:val="20"/>
        </w:rPr>
        <w:t>*Należy podać dane/uzupełnić</w:t>
      </w:r>
    </w:p>
    <w:p w:rsidR="00C723D9" w:rsidRPr="005B525D" w:rsidRDefault="00C723D9" w:rsidP="00C723D9">
      <w:pPr>
        <w:spacing w:line="276" w:lineRule="auto"/>
        <w:rPr>
          <w:rFonts w:ascii="Arial" w:hAnsi="Arial" w:cs="Arial"/>
          <w:i/>
          <w:sz w:val="20"/>
          <w:vertAlign w:val="superscript"/>
        </w:rPr>
      </w:pPr>
    </w:p>
    <w:p w:rsidR="00C723D9" w:rsidRPr="005B525D" w:rsidRDefault="00C723D9" w:rsidP="00C723D9">
      <w:pPr>
        <w:spacing w:line="276" w:lineRule="auto"/>
        <w:jc w:val="both"/>
        <w:rPr>
          <w:rFonts w:ascii="Arial" w:hAnsi="Arial" w:cs="Arial"/>
          <w:i/>
          <w:sz w:val="20"/>
        </w:rPr>
      </w:pPr>
      <w:r w:rsidRPr="005B525D">
        <w:rPr>
          <w:rFonts w:ascii="Arial" w:hAnsi="Arial" w:cs="Arial"/>
          <w:i/>
          <w:sz w:val="20"/>
          <w:vertAlign w:val="superscript"/>
        </w:rPr>
        <w:t>1)</w:t>
      </w:r>
      <w:r w:rsidRPr="005B525D">
        <w:rPr>
          <w:rFonts w:ascii="Arial" w:hAnsi="Arial" w:cs="Arial"/>
          <w:i/>
          <w:sz w:val="20"/>
        </w:rPr>
        <w:t xml:space="preserve"> Rozporządzenie Parlamentu Europejskiego i Rady (UE) 2016/679 z dnia 27 kwietnia 2016r. </w:t>
      </w:r>
      <w:r w:rsidRPr="005B525D">
        <w:rPr>
          <w:rFonts w:ascii="Arial" w:hAnsi="Arial" w:cs="Arial"/>
          <w:i/>
          <w:sz w:val="20"/>
        </w:rPr>
        <w:br/>
        <w:t xml:space="preserve">w sprawie ochrony osób fizycznych w związku z przetwarzaniem danych osobowych i w sprawie swobodnego przepływu takich danych oraz uchylenia dyrektywy 95/46/WE (ogólne rozporządzenie </w:t>
      </w:r>
      <w:r>
        <w:rPr>
          <w:rFonts w:ascii="Arial" w:hAnsi="Arial" w:cs="Arial"/>
          <w:i/>
          <w:sz w:val="20"/>
        </w:rPr>
        <w:br/>
      </w:r>
      <w:r w:rsidRPr="005B525D">
        <w:rPr>
          <w:rFonts w:ascii="Arial" w:hAnsi="Arial" w:cs="Arial"/>
          <w:i/>
          <w:sz w:val="20"/>
        </w:rPr>
        <w:t>o ochronie danych) (Dz. Urz. UE L 119 z 04.05.2016, str. 1),</w:t>
      </w:r>
    </w:p>
    <w:p w:rsidR="00C723D9" w:rsidRPr="005B525D" w:rsidRDefault="00C723D9" w:rsidP="00C723D9">
      <w:pPr>
        <w:spacing w:line="276" w:lineRule="auto"/>
        <w:jc w:val="both"/>
        <w:rPr>
          <w:rFonts w:ascii="Arial" w:hAnsi="Arial" w:cs="Arial"/>
          <w:i/>
          <w:sz w:val="20"/>
        </w:rPr>
      </w:pPr>
    </w:p>
    <w:p w:rsidR="00C723D9" w:rsidRDefault="00C723D9" w:rsidP="00C723D9">
      <w:pPr>
        <w:widowControl w:val="0"/>
        <w:spacing w:line="276" w:lineRule="auto"/>
        <w:jc w:val="both"/>
        <w:rPr>
          <w:rFonts w:ascii="Arial" w:hAnsi="Arial" w:cs="Arial"/>
          <w:i/>
          <w:sz w:val="20"/>
        </w:rPr>
      </w:pPr>
      <w:r w:rsidRPr="005B525D">
        <w:rPr>
          <w:rFonts w:ascii="Arial" w:hAnsi="Arial" w:cs="Arial"/>
          <w:i/>
          <w:sz w:val="20"/>
          <w:vertAlign w:val="superscript"/>
        </w:rPr>
        <w:t>2)</w:t>
      </w:r>
      <w:r w:rsidRPr="005B525D">
        <w:rPr>
          <w:rFonts w:ascii="Arial" w:hAnsi="Arial" w:cs="Arial"/>
          <w:i/>
          <w:sz w:val="20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może nie składać (może usunąć treść tego punktu np. poprzez jego wykreślenie)</w:t>
      </w:r>
    </w:p>
    <w:p w:rsidR="00B32446" w:rsidRDefault="00B32446" w:rsidP="00C723D9">
      <w:pPr>
        <w:widowControl w:val="0"/>
        <w:spacing w:line="276" w:lineRule="auto"/>
        <w:jc w:val="both"/>
        <w:rPr>
          <w:rFonts w:ascii="Arial" w:hAnsi="Arial" w:cs="Arial"/>
          <w:i/>
          <w:sz w:val="20"/>
        </w:rPr>
      </w:pPr>
    </w:p>
    <w:p w:rsidR="00303DEB" w:rsidRDefault="00B32446" w:rsidP="00303DEB">
      <w:pPr>
        <w:pStyle w:val="NormalnyWeb"/>
        <w:spacing w:beforeAutospacing="0" w:after="0" w:line="276" w:lineRule="auto"/>
        <w:ind w:left="-284" w:hanging="2"/>
        <w:jc w:val="right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i/>
          <w:sz w:val="20"/>
        </w:rPr>
        <w:br w:type="page"/>
      </w:r>
      <w:r w:rsidR="00303DEB" w:rsidRPr="00270448">
        <w:rPr>
          <w:rFonts w:ascii="Arial" w:hAnsi="Arial" w:cs="Arial"/>
          <w:color w:val="000000"/>
          <w:sz w:val="16"/>
          <w:szCs w:val="16"/>
        </w:rPr>
        <w:lastRenderedPageBreak/>
        <w:t xml:space="preserve">Załącznik nr </w:t>
      </w:r>
      <w:r w:rsidR="000F5508">
        <w:rPr>
          <w:rFonts w:ascii="Arial" w:hAnsi="Arial" w:cs="Arial"/>
          <w:color w:val="auto"/>
          <w:sz w:val="16"/>
          <w:szCs w:val="16"/>
        </w:rPr>
        <w:t>3</w:t>
      </w:r>
      <w:r w:rsidR="00303DEB" w:rsidRPr="00270448">
        <w:rPr>
          <w:rFonts w:ascii="Arial" w:hAnsi="Arial" w:cs="Arial"/>
          <w:color w:val="000000"/>
          <w:sz w:val="16"/>
          <w:szCs w:val="16"/>
        </w:rPr>
        <w:t xml:space="preserve"> do zapytania ofertowego </w:t>
      </w:r>
      <w:r w:rsidR="00303DEB" w:rsidRPr="00270448">
        <w:rPr>
          <w:rFonts w:ascii="Arial" w:hAnsi="Arial" w:cs="Arial"/>
          <w:color w:val="000000"/>
          <w:sz w:val="16"/>
          <w:szCs w:val="16"/>
        </w:rPr>
        <w:br/>
      </w:r>
      <w:r w:rsidR="006524DF">
        <w:rPr>
          <w:rFonts w:ascii="Arial" w:hAnsi="Arial" w:cs="Arial"/>
          <w:color w:val="000000"/>
          <w:sz w:val="16"/>
          <w:szCs w:val="16"/>
        </w:rPr>
        <w:t>WZKO</w:t>
      </w:r>
      <w:r w:rsidR="00C93ACF">
        <w:rPr>
          <w:rFonts w:ascii="Arial" w:hAnsi="Arial" w:cs="Arial"/>
          <w:color w:val="000000"/>
          <w:sz w:val="16"/>
          <w:szCs w:val="16"/>
        </w:rPr>
        <w:t>.2710.</w:t>
      </w:r>
      <w:r w:rsidR="00CE23AD">
        <w:rPr>
          <w:rFonts w:ascii="Arial" w:hAnsi="Arial" w:cs="Arial"/>
          <w:color w:val="000000"/>
          <w:sz w:val="16"/>
          <w:szCs w:val="16"/>
        </w:rPr>
        <w:t>17</w:t>
      </w:r>
      <w:r w:rsidR="00C93ACF">
        <w:rPr>
          <w:rFonts w:ascii="Arial" w:hAnsi="Arial" w:cs="Arial"/>
          <w:color w:val="000000"/>
          <w:sz w:val="16"/>
          <w:szCs w:val="16"/>
        </w:rPr>
        <w:t>.2026</w:t>
      </w:r>
    </w:p>
    <w:p w:rsidR="00303DEB" w:rsidRPr="00303DEB" w:rsidRDefault="00303DEB" w:rsidP="00303DEB">
      <w:pPr>
        <w:spacing w:line="276" w:lineRule="auto"/>
        <w:jc w:val="right"/>
        <w:rPr>
          <w:rFonts w:ascii="Arial" w:hAnsi="Arial" w:cs="Arial"/>
          <w:iCs/>
          <w:sz w:val="20"/>
        </w:rPr>
      </w:pPr>
    </w:p>
    <w:p w:rsidR="007658E0" w:rsidRPr="000E2961" w:rsidRDefault="007658E0" w:rsidP="007658E0">
      <w:pPr>
        <w:spacing w:line="276" w:lineRule="auto"/>
        <w:jc w:val="center"/>
        <w:rPr>
          <w:rFonts w:ascii="Arial" w:hAnsi="Arial" w:cs="Arial"/>
          <w:b/>
          <w:bCs/>
          <w:sz w:val="20"/>
        </w:rPr>
      </w:pPr>
      <w:bookmarkStart w:id="2" w:name="_Hlk173738712"/>
      <w:r w:rsidRPr="000E2961">
        <w:rPr>
          <w:rFonts w:ascii="Arial" w:hAnsi="Arial" w:cs="Arial"/>
          <w:b/>
          <w:bCs/>
          <w:sz w:val="20"/>
        </w:rPr>
        <w:t xml:space="preserve">FORMULARZ CENOWY </w:t>
      </w:r>
    </w:p>
    <w:tbl>
      <w:tblPr>
        <w:tblW w:w="82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3"/>
        <w:gridCol w:w="2548"/>
        <w:gridCol w:w="709"/>
        <w:gridCol w:w="991"/>
        <w:gridCol w:w="1283"/>
        <w:gridCol w:w="1969"/>
      </w:tblGrid>
      <w:tr w:rsidR="007658E0" w:rsidRPr="000E2961" w:rsidTr="00964A51">
        <w:trPr>
          <w:trHeight w:val="1505"/>
          <w:jc w:val="center"/>
        </w:trPr>
        <w:tc>
          <w:tcPr>
            <w:tcW w:w="703" w:type="dxa"/>
            <w:shd w:val="clear" w:color="auto" w:fill="auto"/>
            <w:vAlign w:val="center"/>
          </w:tcPr>
          <w:p w:rsidR="007658E0" w:rsidRPr="000E2961" w:rsidRDefault="007658E0" w:rsidP="005B241D">
            <w:pPr>
              <w:jc w:val="center"/>
              <w:rPr>
                <w:rFonts w:ascii="Arial" w:hAnsi="Arial" w:cs="Arial"/>
                <w:i/>
                <w:sz w:val="20"/>
              </w:rPr>
            </w:pPr>
            <w:r w:rsidRPr="000E2961">
              <w:rPr>
                <w:rFonts w:ascii="Arial" w:hAnsi="Arial" w:cs="Arial"/>
                <w:i/>
                <w:sz w:val="20"/>
              </w:rPr>
              <w:t>Lp.</w:t>
            </w:r>
          </w:p>
        </w:tc>
        <w:tc>
          <w:tcPr>
            <w:tcW w:w="2548" w:type="dxa"/>
            <w:shd w:val="clear" w:color="auto" w:fill="auto"/>
            <w:vAlign w:val="center"/>
          </w:tcPr>
          <w:p w:rsidR="007658E0" w:rsidRPr="000E2961" w:rsidRDefault="007658E0" w:rsidP="005B241D">
            <w:pPr>
              <w:jc w:val="center"/>
              <w:rPr>
                <w:rFonts w:ascii="Arial" w:hAnsi="Arial" w:cs="Arial"/>
                <w:i/>
                <w:sz w:val="20"/>
              </w:rPr>
            </w:pPr>
            <w:r w:rsidRPr="000E2961">
              <w:rPr>
                <w:rFonts w:ascii="Arial" w:hAnsi="Arial" w:cs="Arial"/>
                <w:i/>
                <w:sz w:val="20"/>
              </w:rPr>
              <w:t>Nazwa artykułu/wymiar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658E0" w:rsidRPr="000E2961" w:rsidRDefault="007658E0" w:rsidP="005B241D">
            <w:pPr>
              <w:jc w:val="center"/>
              <w:rPr>
                <w:rFonts w:ascii="Arial" w:hAnsi="Arial" w:cs="Arial"/>
                <w:i/>
                <w:sz w:val="20"/>
              </w:rPr>
            </w:pPr>
            <w:r w:rsidRPr="000E2961">
              <w:rPr>
                <w:rFonts w:ascii="Arial" w:hAnsi="Arial" w:cs="Arial"/>
                <w:i/>
                <w:sz w:val="20"/>
              </w:rPr>
              <w:t>J.m.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7658E0" w:rsidRPr="000E2961" w:rsidRDefault="007658E0" w:rsidP="005B241D">
            <w:pPr>
              <w:jc w:val="center"/>
              <w:rPr>
                <w:rFonts w:ascii="Arial" w:hAnsi="Arial" w:cs="Arial"/>
                <w:i/>
                <w:sz w:val="20"/>
              </w:rPr>
            </w:pPr>
            <w:r w:rsidRPr="000E2961">
              <w:rPr>
                <w:rFonts w:ascii="Arial" w:hAnsi="Arial" w:cs="Arial"/>
                <w:i/>
                <w:sz w:val="20"/>
              </w:rPr>
              <w:t>Ilość</w:t>
            </w:r>
          </w:p>
        </w:tc>
        <w:tc>
          <w:tcPr>
            <w:tcW w:w="1283" w:type="dxa"/>
            <w:shd w:val="clear" w:color="auto" w:fill="auto"/>
            <w:vAlign w:val="center"/>
          </w:tcPr>
          <w:p w:rsidR="007658E0" w:rsidRPr="000E2961" w:rsidRDefault="007658E0" w:rsidP="005B241D">
            <w:pPr>
              <w:jc w:val="center"/>
              <w:rPr>
                <w:rFonts w:ascii="Arial" w:hAnsi="Arial" w:cs="Arial"/>
                <w:i/>
                <w:sz w:val="20"/>
              </w:rPr>
            </w:pPr>
            <w:r w:rsidRPr="000E2961">
              <w:rPr>
                <w:rFonts w:ascii="Arial" w:hAnsi="Arial" w:cs="Arial"/>
                <w:i/>
                <w:sz w:val="20"/>
              </w:rPr>
              <w:t>Cena jednostkowa brutto [PLN]</w:t>
            </w:r>
          </w:p>
          <w:p w:rsidR="007658E0" w:rsidRPr="000E2961" w:rsidRDefault="007658E0" w:rsidP="005B241D">
            <w:pPr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1969" w:type="dxa"/>
            <w:shd w:val="clear" w:color="auto" w:fill="auto"/>
            <w:vAlign w:val="center"/>
          </w:tcPr>
          <w:p w:rsidR="007658E0" w:rsidRPr="000E2961" w:rsidRDefault="007658E0" w:rsidP="005B241D">
            <w:pPr>
              <w:jc w:val="center"/>
              <w:rPr>
                <w:rFonts w:ascii="Arial" w:hAnsi="Arial" w:cs="Arial"/>
                <w:i/>
                <w:sz w:val="20"/>
              </w:rPr>
            </w:pPr>
          </w:p>
          <w:p w:rsidR="007658E0" w:rsidRPr="000E2961" w:rsidRDefault="007658E0" w:rsidP="005B241D">
            <w:pPr>
              <w:jc w:val="center"/>
              <w:rPr>
                <w:rFonts w:ascii="Arial" w:hAnsi="Arial" w:cs="Arial"/>
                <w:i/>
                <w:sz w:val="20"/>
              </w:rPr>
            </w:pPr>
            <w:r w:rsidRPr="000E2961">
              <w:rPr>
                <w:rFonts w:ascii="Arial" w:hAnsi="Arial" w:cs="Arial"/>
                <w:i/>
                <w:sz w:val="20"/>
              </w:rPr>
              <w:t>Wartość</w:t>
            </w:r>
          </w:p>
          <w:p w:rsidR="007658E0" w:rsidRPr="000E2961" w:rsidRDefault="007658E0" w:rsidP="005B241D">
            <w:pPr>
              <w:jc w:val="center"/>
              <w:rPr>
                <w:rFonts w:ascii="Arial" w:hAnsi="Arial" w:cs="Arial"/>
                <w:i/>
                <w:sz w:val="20"/>
              </w:rPr>
            </w:pPr>
            <w:r w:rsidRPr="000E2961">
              <w:rPr>
                <w:rFonts w:ascii="Arial" w:hAnsi="Arial" w:cs="Arial"/>
                <w:i/>
                <w:sz w:val="20"/>
              </w:rPr>
              <w:t>brutto  [PLN]</w:t>
            </w:r>
          </w:p>
          <w:p w:rsidR="007658E0" w:rsidRPr="000E2961" w:rsidRDefault="007658E0" w:rsidP="005B241D">
            <w:pPr>
              <w:jc w:val="center"/>
              <w:rPr>
                <w:rFonts w:ascii="Arial" w:hAnsi="Arial" w:cs="Arial"/>
                <w:i/>
                <w:sz w:val="20"/>
              </w:rPr>
            </w:pPr>
          </w:p>
          <w:p w:rsidR="007658E0" w:rsidRPr="000E2961" w:rsidRDefault="007658E0" w:rsidP="005B241D">
            <w:pPr>
              <w:jc w:val="center"/>
              <w:rPr>
                <w:rFonts w:ascii="Arial" w:hAnsi="Arial" w:cs="Arial"/>
                <w:i/>
                <w:sz w:val="20"/>
              </w:rPr>
            </w:pPr>
            <w:r w:rsidRPr="000E2961">
              <w:rPr>
                <w:rFonts w:ascii="Arial" w:hAnsi="Arial" w:cs="Arial"/>
                <w:b/>
                <w:i/>
                <w:sz w:val="20"/>
              </w:rPr>
              <w:t>kol.4 x kol.5</w:t>
            </w:r>
          </w:p>
        </w:tc>
      </w:tr>
      <w:tr w:rsidR="007658E0" w:rsidRPr="000E2961" w:rsidTr="00964A51">
        <w:trPr>
          <w:trHeight w:val="283"/>
          <w:jc w:val="center"/>
        </w:trPr>
        <w:tc>
          <w:tcPr>
            <w:tcW w:w="703" w:type="dxa"/>
            <w:tcBorders>
              <w:bottom w:val="single" w:sz="4" w:space="0" w:color="auto"/>
            </w:tcBorders>
            <w:shd w:val="clear" w:color="auto" w:fill="E7E6E6"/>
            <w:vAlign w:val="center"/>
          </w:tcPr>
          <w:p w:rsidR="007658E0" w:rsidRPr="000E2961" w:rsidRDefault="007658E0" w:rsidP="005B241D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0E2961">
              <w:rPr>
                <w:rFonts w:ascii="Arial" w:hAnsi="Arial" w:cs="Arial"/>
                <w:b/>
                <w:sz w:val="20"/>
              </w:rPr>
              <w:t>1</w:t>
            </w:r>
          </w:p>
        </w:tc>
        <w:tc>
          <w:tcPr>
            <w:tcW w:w="2548" w:type="dxa"/>
            <w:shd w:val="clear" w:color="auto" w:fill="E7E6E6"/>
            <w:vAlign w:val="center"/>
          </w:tcPr>
          <w:p w:rsidR="007658E0" w:rsidRPr="000E2961" w:rsidRDefault="007658E0" w:rsidP="005B241D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0E2961">
              <w:rPr>
                <w:rFonts w:ascii="Arial" w:hAnsi="Arial" w:cs="Arial"/>
                <w:b/>
                <w:sz w:val="20"/>
              </w:rPr>
              <w:t>2</w:t>
            </w:r>
          </w:p>
        </w:tc>
        <w:tc>
          <w:tcPr>
            <w:tcW w:w="709" w:type="dxa"/>
            <w:shd w:val="clear" w:color="auto" w:fill="E7E6E6"/>
            <w:vAlign w:val="center"/>
          </w:tcPr>
          <w:p w:rsidR="007658E0" w:rsidRPr="000E2961" w:rsidRDefault="007658E0" w:rsidP="005B241D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0E2961">
              <w:rPr>
                <w:rFonts w:ascii="Arial" w:hAnsi="Arial" w:cs="Arial"/>
                <w:b/>
                <w:sz w:val="20"/>
              </w:rPr>
              <w:t>3</w:t>
            </w:r>
          </w:p>
        </w:tc>
        <w:tc>
          <w:tcPr>
            <w:tcW w:w="991" w:type="dxa"/>
            <w:shd w:val="clear" w:color="auto" w:fill="E7E6E6"/>
            <w:vAlign w:val="center"/>
          </w:tcPr>
          <w:p w:rsidR="007658E0" w:rsidRPr="000E2961" w:rsidRDefault="007658E0" w:rsidP="005B241D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0E2961">
              <w:rPr>
                <w:rFonts w:ascii="Arial" w:hAnsi="Arial" w:cs="Arial"/>
                <w:b/>
                <w:sz w:val="20"/>
              </w:rPr>
              <w:t>4</w:t>
            </w:r>
          </w:p>
        </w:tc>
        <w:tc>
          <w:tcPr>
            <w:tcW w:w="1283" w:type="dxa"/>
            <w:shd w:val="clear" w:color="auto" w:fill="E7E6E6"/>
            <w:vAlign w:val="center"/>
          </w:tcPr>
          <w:p w:rsidR="007658E0" w:rsidRPr="000E2961" w:rsidRDefault="007658E0" w:rsidP="005B241D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0E2961">
              <w:rPr>
                <w:rFonts w:ascii="Arial" w:hAnsi="Arial" w:cs="Arial"/>
                <w:b/>
                <w:sz w:val="20"/>
              </w:rPr>
              <w:t>5</w:t>
            </w:r>
          </w:p>
        </w:tc>
        <w:tc>
          <w:tcPr>
            <w:tcW w:w="1969" w:type="dxa"/>
            <w:shd w:val="clear" w:color="auto" w:fill="E7E6E6"/>
            <w:vAlign w:val="center"/>
          </w:tcPr>
          <w:p w:rsidR="007658E0" w:rsidRPr="000E2961" w:rsidRDefault="007658E0" w:rsidP="005B241D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0E2961">
              <w:rPr>
                <w:rFonts w:ascii="Arial" w:hAnsi="Arial" w:cs="Arial"/>
                <w:b/>
                <w:sz w:val="20"/>
              </w:rPr>
              <w:t>6</w:t>
            </w:r>
          </w:p>
        </w:tc>
      </w:tr>
      <w:tr w:rsidR="007658E0" w:rsidRPr="000E2961" w:rsidTr="00964A51">
        <w:trPr>
          <w:trHeight w:val="468"/>
          <w:jc w:val="center"/>
        </w:trPr>
        <w:tc>
          <w:tcPr>
            <w:tcW w:w="703" w:type="dxa"/>
            <w:vAlign w:val="center"/>
          </w:tcPr>
          <w:p w:rsidR="007658E0" w:rsidRPr="000E2961" w:rsidRDefault="007658E0" w:rsidP="00964A51">
            <w:pPr>
              <w:pStyle w:val="Akapitzlist"/>
              <w:numPr>
                <w:ilvl w:val="0"/>
                <w:numId w:val="61"/>
              </w:numPr>
              <w:autoSpaceDN w:val="0"/>
              <w:contextualSpacing/>
              <w:textAlignment w:val="baseline"/>
              <w:rPr>
                <w:rFonts w:ascii="Arial" w:eastAsia="SimSun" w:hAnsi="Arial" w:cs="Arial"/>
                <w:kern w:val="3"/>
                <w:sz w:val="20"/>
                <w:lang w:eastAsia="en-US"/>
              </w:rPr>
            </w:pPr>
          </w:p>
        </w:tc>
        <w:tc>
          <w:tcPr>
            <w:tcW w:w="2548" w:type="dxa"/>
          </w:tcPr>
          <w:p w:rsidR="007658E0" w:rsidRPr="000E2961" w:rsidRDefault="007658E0" w:rsidP="005B241D">
            <w:pPr>
              <w:rPr>
                <w:rFonts w:ascii="Arial" w:hAnsi="Arial" w:cs="Arial"/>
                <w:color w:val="000000"/>
                <w:sz w:val="20"/>
              </w:rPr>
            </w:pPr>
            <w:r w:rsidRPr="000E2961">
              <w:rPr>
                <w:rFonts w:ascii="Arial" w:hAnsi="Arial" w:cs="Arial"/>
                <w:color w:val="000000"/>
                <w:sz w:val="20"/>
              </w:rPr>
              <w:t xml:space="preserve">Ubranie specjalne </w:t>
            </w:r>
          </w:p>
          <w:p w:rsidR="007658E0" w:rsidRPr="000E2961" w:rsidRDefault="007658E0" w:rsidP="005B241D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709" w:type="dxa"/>
            <w:vAlign w:val="center"/>
          </w:tcPr>
          <w:p w:rsidR="007658E0" w:rsidRPr="000E2961" w:rsidRDefault="007658E0" w:rsidP="005B241D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0E2961">
              <w:rPr>
                <w:rFonts w:ascii="Arial" w:hAnsi="Arial" w:cs="Arial"/>
                <w:color w:val="000000"/>
                <w:sz w:val="20"/>
              </w:rPr>
              <w:t>kpl.</w:t>
            </w:r>
          </w:p>
        </w:tc>
        <w:tc>
          <w:tcPr>
            <w:tcW w:w="991" w:type="dxa"/>
            <w:vAlign w:val="center"/>
          </w:tcPr>
          <w:p w:rsidR="007658E0" w:rsidRPr="000E2961" w:rsidRDefault="007658E0" w:rsidP="005B241D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0E2961">
              <w:rPr>
                <w:rFonts w:ascii="Arial" w:hAnsi="Arial" w:cs="Arial"/>
                <w:color w:val="000000"/>
                <w:sz w:val="20"/>
              </w:rPr>
              <w:t xml:space="preserve">4 </w:t>
            </w:r>
          </w:p>
        </w:tc>
        <w:tc>
          <w:tcPr>
            <w:tcW w:w="1283" w:type="dxa"/>
            <w:vAlign w:val="center"/>
          </w:tcPr>
          <w:p w:rsidR="007658E0" w:rsidRPr="000E2961" w:rsidRDefault="007658E0" w:rsidP="005B241D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969" w:type="dxa"/>
            <w:vAlign w:val="center"/>
          </w:tcPr>
          <w:p w:rsidR="007658E0" w:rsidRPr="000E2961" w:rsidRDefault="007658E0" w:rsidP="005B241D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7658E0" w:rsidRPr="000E2961" w:rsidTr="00964A51">
        <w:trPr>
          <w:trHeight w:val="495"/>
          <w:jc w:val="center"/>
        </w:trPr>
        <w:tc>
          <w:tcPr>
            <w:tcW w:w="703" w:type="dxa"/>
            <w:vAlign w:val="center"/>
          </w:tcPr>
          <w:p w:rsidR="007658E0" w:rsidRPr="000E2961" w:rsidRDefault="007658E0" w:rsidP="00964A51">
            <w:pPr>
              <w:pStyle w:val="Akapitzlist"/>
              <w:numPr>
                <w:ilvl w:val="0"/>
                <w:numId w:val="61"/>
              </w:numPr>
              <w:autoSpaceDN w:val="0"/>
              <w:contextualSpacing/>
              <w:textAlignment w:val="baseline"/>
              <w:rPr>
                <w:rFonts w:ascii="Arial" w:eastAsia="SimSun" w:hAnsi="Arial" w:cs="Arial"/>
                <w:kern w:val="3"/>
                <w:sz w:val="20"/>
                <w:lang w:eastAsia="en-US"/>
              </w:rPr>
            </w:pPr>
          </w:p>
        </w:tc>
        <w:tc>
          <w:tcPr>
            <w:tcW w:w="2548" w:type="dxa"/>
          </w:tcPr>
          <w:p w:rsidR="007658E0" w:rsidRPr="000E2961" w:rsidRDefault="007658E0" w:rsidP="005B241D">
            <w:pPr>
              <w:rPr>
                <w:rFonts w:ascii="Arial" w:hAnsi="Arial" w:cs="Arial"/>
                <w:color w:val="000000"/>
                <w:sz w:val="20"/>
              </w:rPr>
            </w:pPr>
            <w:r w:rsidRPr="000E2961">
              <w:rPr>
                <w:rFonts w:ascii="Arial" w:hAnsi="Arial" w:cs="Arial"/>
                <w:color w:val="000000"/>
                <w:sz w:val="20"/>
              </w:rPr>
              <w:t xml:space="preserve">Buty specjalne </w:t>
            </w:r>
          </w:p>
          <w:p w:rsidR="007658E0" w:rsidRPr="000E2961" w:rsidRDefault="007658E0" w:rsidP="005B241D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709" w:type="dxa"/>
            <w:vAlign w:val="center"/>
          </w:tcPr>
          <w:p w:rsidR="007658E0" w:rsidRPr="000E2961" w:rsidRDefault="007658E0" w:rsidP="005B241D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0E2961">
              <w:rPr>
                <w:rFonts w:ascii="Arial" w:hAnsi="Arial" w:cs="Arial"/>
                <w:color w:val="000000"/>
                <w:sz w:val="20"/>
              </w:rPr>
              <w:t>para</w:t>
            </w:r>
          </w:p>
        </w:tc>
        <w:tc>
          <w:tcPr>
            <w:tcW w:w="991" w:type="dxa"/>
            <w:vAlign w:val="center"/>
          </w:tcPr>
          <w:p w:rsidR="007658E0" w:rsidRPr="000E2961" w:rsidRDefault="007658E0" w:rsidP="000C1B20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0E2961">
              <w:rPr>
                <w:rFonts w:ascii="Arial" w:hAnsi="Arial" w:cs="Arial"/>
                <w:color w:val="000000"/>
                <w:sz w:val="20"/>
              </w:rPr>
              <w:t xml:space="preserve">4 </w:t>
            </w:r>
          </w:p>
        </w:tc>
        <w:tc>
          <w:tcPr>
            <w:tcW w:w="1283" w:type="dxa"/>
            <w:vAlign w:val="center"/>
          </w:tcPr>
          <w:p w:rsidR="007658E0" w:rsidRPr="000E2961" w:rsidRDefault="007658E0" w:rsidP="005B241D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969" w:type="dxa"/>
            <w:vAlign w:val="center"/>
          </w:tcPr>
          <w:p w:rsidR="007658E0" w:rsidRPr="000E2961" w:rsidRDefault="007658E0" w:rsidP="005B241D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7658E0" w:rsidRPr="000E2961" w:rsidTr="00964A51">
        <w:trPr>
          <w:trHeight w:val="567"/>
          <w:jc w:val="center"/>
        </w:trPr>
        <w:tc>
          <w:tcPr>
            <w:tcW w:w="703" w:type="dxa"/>
            <w:vAlign w:val="center"/>
          </w:tcPr>
          <w:p w:rsidR="007658E0" w:rsidRPr="000E2961" w:rsidRDefault="007658E0" w:rsidP="00964A51">
            <w:pPr>
              <w:pStyle w:val="Akapitzlist"/>
              <w:numPr>
                <w:ilvl w:val="0"/>
                <w:numId w:val="61"/>
              </w:numPr>
              <w:autoSpaceDN w:val="0"/>
              <w:contextualSpacing/>
              <w:textAlignment w:val="baseline"/>
              <w:rPr>
                <w:rFonts w:ascii="Arial" w:eastAsia="SimSun" w:hAnsi="Arial" w:cs="Arial"/>
                <w:kern w:val="3"/>
                <w:sz w:val="20"/>
                <w:lang w:eastAsia="en-US"/>
              </w:rPr>
            </w:pPr>
          </w:p>
        </w:tc>
        <w:tc>
          <w:tcPr>
            <w:tcW w:w="2548" w:type="dxa"/>
          </w:tcPr>
          <w:p w:rsidR="007658E0" w:rsidRPr="000E2961" w:rsidRDefault="007658E0" w:rsidP="005B241D">
            <w:pPr>
              <w:rPr>
                <w:rFonts w:ascii="Arial" w:hAnsi="Arial" w:cs="Arial"/>
                <w:strike/>
                <w:color w:val="000000"/>
                <w:sz w:val="20"/>
              </w:rPr>
            </w:pPr>
            <w:r w:rsidRPr="000E2961">
              <w:rPr>
                <w:rFonts w:ascii="Arial" w:hAnsi="Arial" w:cs="Arial"/>
                <w:color w:val="000000"/>
                <w:sz w:val="20"/>
              </w:rPr>
              <w:t>Kominiarka strażacka</w:t>
            </w:r>
          </w:p>
          <w:p w:rsidR="007658E0" w:rsidRPr="000E2961" w:rsidRDefault="007658E0" w:rsidP="005B241D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709" w:type="dxa"/>
            <w:vAlign w:val="center"/>
          </w:tcPr>
          <w:p w:rsidR="007658E0" w:rsidRPr="000E2961" w:rsidRDefault="007658E0" w:rsidP="005B241D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0E2961">
              <w:rPr>
                <w:rFonts w:ascii="Arial" w:hAnsi="Arial" w:cs="Arial"/>
                <w:color w:val="000000"/>
                <w:sz w:val="20"/>
              </w:rPr>
              <w:t>kpl.</w:t>
            </w:r>
          </w:p>
        </w:tc>
        <w:tc>
          <w:tcPr>
            <w:tcW w:w="991" w:type="dxa"/>
            <w:vAlign w:val="center"/>
          </w:tcPr>
          <w:p w:rsidR="007658E0" w:rsidRPr="000E2961" w:rsidRDefault="007658E0" w:rsidP="000C1B20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0E2961">
              <w:rPr>
                <w:rFonts w:ascii="Arial" w:hAnsi="Arial" w:cs="Arial"/>
                <w:color w:val="000000"/>
                <w:sz w:val="20"/>
              </w:rPr>
              <w:t xml:space="preserve">4 </w:t>
            </w:r>
          </w:p>
        </w:tc>
        <w:tc>
          <w:tcPr>
            <w:tcW w:w="1283" w:type="dxa"/>
            <w:shd w:val="clear" w:color="auto" w:fill="auto"/>
            <w:vAlign w:val="center"/>
          </w:tcPr>
          <w:p w:rsidR="007658E0" w:rsidRPr="000E2961" w:rsidRDefault="007658E0" w:rsidP="005B241D">
            <w:pPr>
              <w:suppressAutoHyphens w:val="0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969" w:type="dxa"/>
            <w:shd w:val="clear" w:color="auto" w:fill="auto"/>
            <w:vAlign w:val="center"/>
          </w:tcPr>
          <w:p w:rsidR="007658E0" w:rsidRPr="000E2961" w:rsidRDefault="007658E0" w:rsidP="005B241D">
            <w:pPr>
              <w:suppressAutoHyphens w:val="0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7658E0" w:rsidRPr="000E2961" w:rsidTr="00964A51">
        <w:trPr>
          <w:trHeight w:val="567"/>
          <w:jc w:val="center"/>
        </w:trPr>
        <w:tc>
          <w:tcPr>
            <w:tcW w:w="703" w:type="dxa"/>
            <w:vAlign w:val="center"/>
          </w:tcPr>
          <w:p w:rsidR="007658E0" w:rsidRPr="000E2961" w:rsidRDefault="007658E0" w:rsidP="00964A51">
            <w:pPr>
              <w:pStyle w:val="Akapitzlist"/>
              <w:numPr>
                <w:ilvl w:val="0"/>
                <w:numId w:val="61"/>
              </w:numPr>
              <w:autoSpaceDN w:val="0"/>
              <w:contextualSpacing/>
              <w:textAlignment w:val="baseline"/>
              <w:rPr>
                <w:rFonts w:ascii="Arial" w:eastAsia="SimSun" w:hAnsi="Arial" w:cs="Arial"/>
                <w:kern w:val="3"/>
                <w:sz w:val="20"/>
                <w:lang w:eastAsia="en-US"/>
              </w:rPr>
            </w:pPr>
          </w:p>
        </w:tc>
        <w:tc>
          <w:tcPr>
            <w:tcW w:w="2548" w:type="dxa"/>
          </w:tcPr>
          <w:p w:rsidR="007658E0" w:rsidRPr="000E2961" w:rsidRDefault="007658E0" w:rsidP="005B241D">
            <w:pPr>
              <w:rPr>
                <w:rFonts w:ascii="Arial" w:hAnsi="Arial" w:cs="Arial"/>
                <w:color w:val="000000"/>
                <w:sz w:val="20"/>
              </w:rPr>
            </w:pPr>
            <w:r w:rsidRPr="000E2961">
              <w:rPr>
                <w:rFonts w:ascii="Arial" w:hAnsi="Arial" w:cs="Arial"/>
                <w:color w:val="000000"/>
                <w:sz w:val="20"/>
              </w:rPr>
              <w:t xml:space="preserve">Rękawice specjalne </w:t>
            </w:r>
          </w:p>
          <w:p w:rsidR="007658E0" w:rsidRPr="000E2961" w:rsidRDefault="007658E0" w:rsidP="005B241D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709" w:type="dxa"/>
            <w:vAlign w:val="center"/>
          </w:tcPr>
          <w:p w:rsidR="007658E0" w:rsidRPr="000E2961" w:rsidRDefault="007658E0" w:rsidP="005B241D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0E2961">
              <w:rPr>
                <w:rFonts w:ascii="Arial" w:hAnsi="Arial" w:cs="Arial"/>
                <w:color w:val="000000"/>
                <w:sz w:val="20"/>
              </w:rPr>
              <w:t>kpl.</w:t>
            </w:r>
          </w:p>
        </w:tc>
        <w:tc>
          <w:tcPr>
            <w:tcW w:w="991" w:type="dxa"/>
            <w:vAlign w:val="center"/>
          </w:tcPr>
          <w:p w:rsidR="007658E0" w:rsidRPr="000E2961" w:rsidRDefault="007658E0" w:rsidP="000C1B20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0E2961">
              <w:rPr>
                <w:rFonts w:ascii="Arial" w:hAnsi="Arial" w:cs="Arial"/>
                <w:color w:val="000000"/>
                <w:sz w:val="20"/>
              </w:rPr>
              <w:t xml:space="preserve">4 </w:t>
            </w:r>
          </w:p>
        </w:tc>
        <w:tc>
          <w:tcPr>
            <w:tcW w:w="1283" w:type="dxa"/>
            <w:shd w:val="clear" w:color="auto" w:fill="auto"/>
            <w:vAlign w:val="center"/>
          </w:tcPr>
          <w:p w:rsidR="007658E0" w:rsidRPr="000E2961" w:rsidRDefault="007658E0" w:rsidP="005B241D">
            <w:pPr>
              <w:suppressAutoHyphens w:val="0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969" w:type="dxa"/>
            <w:shd w:val="clear" w:color="auto" w:fill="auto"/>
            <w:vAlign w:val="center"/>
          </w:tcPr>
          <w:p w:rsidR="007658E0" w:rsidRPr="000E2961" w:rsidRDefault="007658E0" w:rsidP="005B241D">
            <w:pPr>
              <w:suppressAutoHyphens w:val="0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7658E0" w:rsidRPr="000E2961" w:rsidTr="00964A51">
        <w:trPr>
          <w:trHeight w:val="567"/>
          <w:jc w:val="center"/>
        </w:trPr>
        <w:tc>
          <w:tcPr>
            <w:tcW w:w="703" w:type="dxa"/>
            <w:vAlign w:val="center"/>
          </w:tcPr>
          <w:p w:rsidR="007658E0" w:rsidRPr="000E2961" w:rsidRDefault="007658E0" w:rsidP="00964A51">
            <w:pPr>
              <w:pStyle w:val="Akapitzlist"/>
              <w:numPr>
                <w:ilvl w:val="0"/>
                <w:numId w:val="61"/>
              </w:numPr>
              <w:autoSpaceDN w:val="0"/>
              <w:contextualSpacing/>
              <w:textAlignment w:val="baseline"/>
              <w:rPr>
                <w:rFonts w:ascii="Arial" w:eastAsia="SimSun" w:hAnsi="Arial" w:cs="Arial"/>
                <w:kern w:val="3"/>
                <w:sz w:val="20"/>
                <w:lang w:eastAsia="en-US"/>
              </w:rPr>
            </w:pPr>
          </w:p>
        </w:tc>
        <w:tc>
          <w:tcPr>
            <w:tcW w:w="2548" w:type="dxa"/>
          </w:tcPr>
          <w:p w:rsidR="007658E0" w:rsidRPr="000E2961" w:rsidRDefault="007658E0" w:rsidP="005B241D">
            <w:pPr>
              <w:rPr>
                <w:rFonts w:ascii="Arial" w:hAnsi="Arial" w:cs="Arial"/>
                <w:color w:val="000000"/>
                <w:sz w:val="20"/>
              </w:rPr>
            </w:pPr>
            <w:r w:rsidRPr="000E2961">
              <w:rPr>
                <w:rFonts w:ascii="Arial" w:hAnsi="Arial" w:cs="Arial"/>
                <w:color w:val="000000"/>
                <w:sz w:val="20"/>
              </w:rPr>
              <w:t xml:space="preserve">Hełm strażacki </w:t>
            </w:r>
          </w:p>
          <w:p w:rsidR="007658E0" w:rsidRPr="000E2961" w:rsidRDefault="007658E0" w:rsidP="005B241D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709" w:type="dxa"/>
            <w:vAlign w:val="center"/>
          </w:tcPr>
          <w:p w:rsidR="007658E0" w:rsidRPr="000E2961" w:rsidRDefault="007658E0" w:rsidP="005B241D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0E2961">
              <w:rPr>
                <w:rFonts w:ascii="Arial" w:hAnsi="Arial" w:cs="Arial"/>
                <w:color w:val="000000"/>
                <w:sz w:val="20"/>
              </w:rPr>
              <w:t>kpl.</w:t>
            </w:r>
          </w:p>
        </w:tc>
        <w:tc>
          <w:tcPr>
            <w:tcW w:w="991" w:type="dxa"/>
            <w:vAlign w:val="center"/>
          </w:tcPr>
          <w:p w:rsidR="007658E0" w:rsidRPr="000E2961" w:rsidRDefault="007658E0" w:rsidP="000C1B20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0E2961">
              <w:rPr>
                <w:rFonts w:ascii="Arial" w:hAnsi="Arial" w:cs="Arial"/>
                <w:color w:val="000000"/>
                <w:sz w:val="20"/>
              </w:rPr>
              <w:t xml:space="preserve">4 </w:t>
            </w:r>
          </w:p>
        </w:tc>
        <w:tc>
          <w:tcPr>
            <w:tcW w:w="1283" w:type="dxa"/>
            <w:shd w:val="clear" w:color="auto" w:fill="auto"/>
            <w:vAlign w:val="center"/>
          </w:tcPr>
          <w:p w:rsidR="007658E0" w:rsidRPr="000E2961" w:rsidRDefault="007658E0" w:rsidP="005B241D">
            <w:pPr>
              <w:suppressAutoHyphens w:val="0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969" w:type="dxa"/>
            <w:shd w:val="clear" w:color="auto" w:fill="auto"/>
            <w:vAlign w:val="center"/>
          </w:tcPr>
          <w:p w:rsidR="007658E0" w:rsidRPr="000E2961" w:rsidRDefault="007658E0" w:rsidP="005B241D">
            <w:pPr>
              <w:suppressAutoHyphens w:val="0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7658E0" w:rsidRPr="000E2961" w:rsidTr="00964A51">
        <w:trPr>
          <w:trHeight w:val="567"/>
          <w:jc w:val="center"/>
        </w:trPr>
        <w:tc>
          <w:tcPr>
            <w:tcW w:w="703" w:type="dxa"/>
            <w:vAlign w:val="center"/>
          </w:tcPr>
          <w:p w:rsidR="007658E0" w:rsidRPr="000E2961" w:rsidRDefault="007658E0" w:rsidP="00964A51">
            <w:pPr>
              <w:pStyle w:val="Akapitzlist"/>
              <w:numPr>
                <w:ilvl w:val="0"/>
                <w:numId w:val="61"/>
              </w:numPr>
              <w:autoSpaceDN w:val="0"/>
              <w:contextualSpacing/>
              <w:textAlignment w:val="baseline"/>
              <w:rPr>
                <w:rFonts w:ascii="Arial" w:eastAsia="SimSun" w:hAnsi="Arial" w:cs="Arial"/>
                <w:kern w:val="3"/>
                <w:sz w:val="20"/>
                <w:lang w:eastAsia="en-US"/>
              </w:rPr>
            </w:pPr>
          </w:p>
        </w:tc>
        <w:tc>
          <w:tcPr>
            <w:tcW w:w="2548" w:type="dxa"/>
          </w:tcPr>
          <w:p w:rsidR="007658E0" w:rsidRPr="000E2961" w:rsidRDefault="007658E0" w:rsidP="005B241D">
            <w:pPr>
              <w:rPr>
                <w:rFonts w:ascii="Arial" w:hAnsi="Arial" w:cs="Arial"/>
                <w:color w:val="000000"/>
                <w:sz w:val="20"/>
              </w:rPr>
            </w:pPr>
            <w:r w:rsidRPr="000E2961">
              <w:rPr>
                <w:rFonts w:ascii="Arial" w:hAnsi="Arial" w:cs="Arial"/>
                <w:color w:val="000000"/>
                <w:sz w:val="20"/>
              </w:rPr>
              <w:t xml:space="preserve">Motopompa pływająca z silnikiem spalinowym </w:t>
            </w:r>
          </w:p>
          <w:p w:rsidR="007658E0" w:rsidRPr="000E2961" w:rsidRDefault="007658E0" w:rsidP="005B241D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709" w:type="dxa"/>
            <w:vAlign w:val="center"/>
          </w:tcPr>
          <w:p w:rsidR="007658E0" w:rsidRPr="000E2961" w:rsidRDefault="007658E0" w:rsidP="005B241D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szt.</w:t>
            </w:r>
          </w:p>
        </w:tc>
        <w:tc>
          <w:tcPr>
            <w:tcW w:w="991" w:type="dxa"/>
            <w:vAlign w:val="center"/>
          </w:tcPr>
          <w:p w:rsidR="007658E0" w:rsidRPr="000E2961" w:rsidRDefault="007658E0" w:rsidP="000C1B20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0E2961">
              <w:rPr>
                <w:rFonts w:ascii="Arial" w:hAnsi="Arial" w:cs="Arial"/>
                <w:color w:val="000000"/>
                <w:sz w:val="20"/>
              </w:rPr>
              <w:t xml:space="preserve">1 </w:t>
            </w:r>
          </w:p>
        </w:tc>
        <w:tc>
          <w:tcPr>
            <w:tcW w:w="1283" w:type="dxa"/>
            <w:shd w:val="clear" w:color="auto" w:fill="auto"/>
            <w:vAlign w:val="center"/>
          </w:tcPr>
          <w:p w:rsidR="007658E0" w:rsidRPr="000E2961" w:rsidRDefault="007658E0" w:rsidP="005B241D">
            <w:pPr>
              <w:suppressAutoHyphens w:val="0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969" w:type="dxa"/>
            <w:shd w:val="clear" w:color="auto" w:fill="auto"/>
            <w:vAlign w:val="center"/>
          </w:tcPr>
          <w:p w:rsidR="007658E0" w:rsidRPr="000E2961" w:rsidRDefault="007658E0" w:rsidP="005B241D">
            <w:pPr>
              <w:suppressAutoHyphens w:val="0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7658E0" w:rsidRPr="000E2961" w:rsidTr="00964A51">
        <w:trPr>
          <w:trHeight w:val="567"/>
          <w:jc w:val="center"/>
        </w:trPr>
        <w:tc>
          <w:tcPr>
            <w:tcW w:w="703" w:type="dxa"/>
            <w:vAlign w:val="center"/>
          </w:tcPr>
          <w:p w:rsidR="007658E0" w:rsidRPr="000E2961" w:rsidRDefault="007658E0" w:rsidP="00964A51">
            <w:pPr>
              <w:pStyle w:val="Akapitzlist"/>
              <w:numPr>
                <w:ilvl w:val="0"/>
                <w:numId w:val="61"/>
              </w:numPr>
              <w:autoSpaceDN w:val="0"/>
              <w:contextualSpacing/>
              <w:textAlignment w:val="baseline"/>
              <w:rPr>
                <w:rFonts w:ascii="Arial" w:eastAsia="SimSun" w:hAnsi="Arial" w:cs="Arial"/>
                <w:kern w:val="3"/>
                <w:sz w:val="20"/>
                <w:lang w:eastAsia="en-US"/>
              </w:rPr>
            </w:pPr>
          </w:p>
        </w:tc>
        <w:tc>
          <w:tcPr>
            <w:tcW w:w="2548" w:type="dxa"/>
          </w:tcPr>
          <w:p w:rsidR="007658E0" w:rsidRPr="000E2961" w:rsidRDefault="007658E0" w:rsidP="005B241D">
            <w:pPr>
              <w:rPr>
                <w:rFonts w:ascii="Arial" w:hAnsi="Arial" w:cs="Arial"/>
                <w:color w:val="000000"/>
                <w:sz w:val="20"/>
              </w:rPr>
            </w:pPr>
            <w:r w:rsidRPr="000E2961">
              <w:rPr>
                <w:rFonts w:ascii="Arial" w:hAnsi="Arial" w:cs="Arial"/>
                <w:color w:val="000000"/>
                <w:sz w:val="20"/>
              </w:rPr>
              <w:t>Walizka sprzętowa z tworzywa</w:t>
            </w:r>
          </w:p>
          <w:p w:rsidR="007658E0" w:rsidRPr="000E2961" w:rsidRDefault="007658E0" w:rsidP="005B241D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709" w:type="dxa"/>
            <w:vAlign w:val="center"/>
          </w:tcPr>
          <w:p w:rsidR="007658E0" w:rsidRPr="000E2961" w:rsidRDefault="007658E0" w:rsidP="005B241D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szt.</w:t>
            </w:r>
          </w:p>
        </w:tc>
        <w:tc>
          <w:tcPr>
            <w:tcW w:w="991" w:type="dxa"/>
            <w:vAlign w:val="center"/>
          </w:tcPr>
          <w:p w:rsidR="007658E0" w:rsidRPr="000E2961" w:rsidRDefault="007658E0" w:rsidP="000C1B20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0E2961">
              <w:rPr>
                <w:rFonts w:ascii="Arial" w:hAnsi="Arial" w:cs="Arial"/>
                <w:color w:val="000000"/>
                <w:sz w:val="20"/>
              </w:rPr>
              <w:t xml:space="preserve">1 </w:t>
            </w:r>
          </w:p>
        </w:tc>
        <w:tc>
          <w:tcPr>
            <w:tcW w:w="1283" w:type="dxa"/>
            <w:shd w:val="clear" w:color="auto" w:fill="auto"/>
            <w:vAlign w:val="center"/>
          </w:tcPr>
          <w:p w:rsidR="007658E0" w:rsidRPr="000E2961" w:rsidRDefault="007658E0" w:rsidP="005B241D">
            <w:pPr>
              <w:suppressAutoHyphens w:val="0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969" w:type="dxa"/>
            <w:shd w:val="clear" w:color="auto" w:fill="auto"/>
            <w:vAlign w:val="center"/>
          </w:tcPr>
          <w:p w:rsidR="007658E0" w:rsidRPr="000E2961" w:rsidRDefault="007658E0" w:rsidP="005B241D">
            <w:pPr>
              <w:suppressAutoHyphens w:val="0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7658E0" w:rsidRPr="000E2961" w:rsidTr="00964A51">
        <w:trPr>
          <w:trHeight w:val="567"/>
          <w:jc w:val="center"/>
        </w:trPr>
        <w:tc>
          <w:tcPr>
            <w:tcW w:w="703" w:type="dxa"/>
            <w:vAlign w:val="center"/>
          </w:tcPr>
          <w:p w:rsidR="007658E0" w:rsidRPr="000E2961" w:rsidRDefault="007658E0" w:rsidP="00964A51">
            <w:pPr>
              <w:pStyle w:val="Akapitzlist"/>
              <w:numPr>
                <w:ilvl w:val="0"/>
                <w:numId w:val="61"/>
              </w:numPr>
              <w:autoSpaceDN w:val="0"/>
              <w:contextualSpacing/>
              <w:textAlignment w:val="baseline"/>
              <w:rPr>
                <w:rFonts w:ascii="Arial" w:eastAsia="SimSun" w:hAnsi="Arial" w:cs="Arial"/>
                <w:kern w:val="3"/>
                <w:sz w:val="20"/>
                <w:lang w:eastAsia="en-US"/>
              </w:rPr>
            </w:pPr>
          </w:p>
        </w:tc>
        <w:tc>
          <w:tcPr>
            <w:tcW w:w="2548" w:type="dxa"/>
          </w:tcPr>
          <w:p w:rsidR="007658E0" w:rsidRPr="000E2961" w:rsidRDefault="007658E0" w:rsidP="005B241D">
            <w:pPr>
              <w:rPr>
                <w:rFonts w:ascii="Arial" w:hAnsi="Arial" w:cs="Arial"/>
                <w:color w:val="000000"/>
                <w:sz w:val="20"/>
              </w:rPr>
            </w:pPr>
            <w:r w:rsidRPr="000E2961">
              <w:rPr>
                <w:rFonts w:ascii="Arial" w:hAnsi="Arial" w:cs="Arial"/>
                <w:color w:val="000000"/>
                <w:sz w:val="20"/>
              </w:rPr>
              <w:t xml:space="preserve">Skrzynia sprzętowa ze stopów lekkich </w:t>
            </w:r>
          </w:p>
        </w:tc>
        <w:tc>
          <w:tcPr>
            <w:tcW w:w="709" w:type="dxa"/>
            <w:vAlign w:val="center"/>
          </w:tcPr>
          <w:p w:rsidR="007658E0" w:rsidRPr="000E2961" w:rsidRDefault="007658E0" w:rsidP="005B241D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szt.</w:t>
            </w:r>
          </w:p>
        </w:tc>
        <w:tc>
          <w:tcPr>
            <w:tcW w:w="991" w:type="dxa"/>
            <w:vAlign w:val="center"/>
          </w:tcPr>
          <w:p w:rsidR="007658E0" w:rsidRPr="000E2961" w:rsidRDefault="007658E0" w:rsidP="000C1B20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0E2961">
              <w:rPr>
                <w:rFonts w:ascii="Arial" w:hAnsi="Arial" w:cs="Arial"/>
                <w:color w:val="000000"/>
                <w:sz w:val="20"/>
              </w:rPr>
              <w:t xml:space="preserve">1 </w:t>
            </w:r>
          </w:p>
        </w:tc>
        <w:tc>
          <w:tcPr>
            <w:tcW w:w="1283" w:type="dxa"/>
            <w:shd w:val="clear" w:color="auto" w:fill="auto"/>
            <w:vAlign w:val="center"/>
          </w:tcPr>
          <w:p w:rsidR="007658E0" w:rsidRPr="000E2961" w:rsidRDefault="007658E0" w:rsidP="005B241D">
            <w:pPr>
              <w:suppressAutoHyphens w:val="0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969" w:type="dxa"/>
            <w:shd w:val="clear" w:color="auto" w:fill="auto"/>
            <w:vAlign w:val="center"/>
          </w:tcPr>
          <w:p w:rsidR="007658E0" w:rsidRPr="000E2961" w:rsidRDefault="007658E0" w:rsidP="005B241D">
            <w:pPr>
              <w:suppressAutoHyphens w:val="0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7658E0" w:rsidRPr="000E2961" w:rsidTr="00964A51">
        <w:trPr>
          <w:trHeight w:val="567"/>
          <w:jc w:val="center"/>
        </w:trPr>
        <w:tc>
          <w:tcPr>
            <w:tcW w:w="703" w:type="dxa"/>
            <w:vAlign w:val="center"/>
          </w:tcPr>
          <w:p w:rsidR="007658E0" w:rsidRPr="000E2961" w:rsidRDefault="007658E0" w:rsidP="00964A51">
            <w:pPr>
              <w:pStyle w:val="Akapitzlist"/>
              <w:numPr>
                <w:ilvl w:val="0"/>
                <w:numId w:val="61"/>
              </w:numPr>
              <w:autoSpaceDN w:val="0"/>
              <w:contextualSpacing/>
              <w:textAlignment w:val="baseline"/>
              <w:rPr>
                <w:rFonts w:ascii="Arial" w:eastAsia="SimSun" w:hAnsi="Arial" w:cs="Arial"/>
                <w:kern w:val="3"/>
                <w:sz w:val="20"/>
                <w:lang w:eastAsia="en-US"/>
              </w:rPr>
            </w:pPr>
          </w:p>
        </w:tc>
        <w:tc>
          <w:tcPr>
            <w:tcW w:w="2548" w:type="dxa"/>
          </w:tcPr>
          <w:p w:rsidR="007658E0" w:rsidRPr="000E2961" w:rsidRDefault="007658E0" w:rsidP="005B241D">
            <w:pPr>
              <w:pStyle w:val="NormalnyWeb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E2961">
              <w:rPr>
                <w:rFonts w:ascii="Arial" w:hAnsi="Arial" w:cs="Arial"/>
                <w:sz w:val="20"/>
                <w:szCs w:val="20"/>
              </w:rPr>
              <w:t xml:space="preserve">Ubranie specjalne 3-częściowe </w:t>
            </w:r>
          </w:p>
          <w:p w:rsidR="007658E0" w:rsidRPr="000E2961" w:rsidRDefault="007658E0" w:rsidP="005B241D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709" w:type="dxa"/>
            <w:vAlign w:val="center"/>
          </w:tcPr>
          <w:p w:rsidR="007658E0" w:rsidRPr="000E2961" w:rsidRDefault="007658E0" w:rsidP="005B241D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kpl.</w:t>
            </w:r>
          </w:p>
        </w:tc>
        <w:tc>
          <w:tcPr>
            <w:tcW w:w="991" w:type="dxa"/>
            <w:vAlign w:val="center"/>
          </w:tcPr>
          <w:p w:rsidR="007658E0" w:rsidRPr="000E2961" w:rsidRDefault="007658E0" w:rsidP="000C1B20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0E2961">
              <w:rPr>
                <w:rFonts w:ascii="Arial" w:hAnsi="Arial" w:cs="Arial"/>
                <w:sz w:val="20"/>
              </w:rPr>
              <w:t xml:space="preserve">8 </w:t>
            </w:r>
          </w:p>
        </w:tc>
        <w:tc>
          <w:tcPr>
            <w:tcW w:w="1283" w:type="dxa"/>
            <w:shd w:val="clear" w:color="auto" w:fill="auto"/>
            <w:vAlign w:val="center"/>
          </w:tcPr>
          <w:p w:rsidR="007658E0" w:rsidRPr="000E2961" w:rsidRDefault="007658E0" w:rsidP="005B241D">
            <w:pPr>
              <w:suppressAutoHyphens w:val="0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969" w:type="dxa"/>
            <w:shd w:val="clear" w:color="auto" w:fill="auto"/>
            <w:vAlign w:val="center"/>
          </w:tcPr>
          <w:p w:rsidR="007658E0" w:rsidRPr="000E2961" w:rsidRDefault="007658E0" w:rsidP="005B241D">
            <w:pPr>
              <w:suppressAutoHyphens w:val="0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7658E0" w:rsidRPr="000E2961" w:rsidTr="00964A51">
        <w:trPr>
          <w:trHeight w:val="567"/>
          <w:jc w:val="center"/>
        </w:trPr>
        <w:tc>
          <w:tcPr>
            <w:tcW w:w="703" w:type="dxa"/>
            <w:vAlign w:val="center"/>
          </w:tcPr>
          <w:p w:rsidR="007658E0" w:rsidRPr="000E2961" w:rsidRDefault="007658E0" w:rsidP="00964A51">
            <w:pPr>
              <w:pStyle w:val="Akapitzlist"/>
              <w:numPr>
                <w:ilvl w:val="0"/>
                <w:numId w:val="61"/>
              </w:numPr>
              <w:autoSpaceDN w:val="0"/>
              <w:contextualSpacing/>
              <w:textAlignment w:val="baseline"/>
              <w:rPr>
                <w:rFonts w:ascii="Arial" w:eastAsia="SimSun" w:hAnsi="Arial" w:cs="Arial"/>
                <w:kern w:val="3"/>
                <w:sz w:val="20"/>
                <w:lang w:eastAsia="en-US"/>
              </w:rPr>
            </w:pPr>
          </w:p>
        </w:tc>
        <w:tc>
          <w:tcPr>
            <w:tcW w:w="2548" w:type="dxa"/>
          </w:tcPr>
          <w:p w:rsidR="007658E0" w:rsidRPr="000E2961" w:rsidRDefault="007658E0" w:rsidP="005B241D">
            <w:pPr>
              <w:pStyle w:val="NormalnyWeb"/>
              <w:spacing w:beforeAutospacing="0" w:after="0"/>
              <w:rPr>
                <w:rFonts w:ascii="Arial" w:hAnsi="Arial" w:cs="Arial"/>
                <w:sz w:val="20"/>
                <w:szCs w:val="20"/>
              </w:rPr>
            </w:pPr>
            <w:r w:rsidRPr="000E2961">
              <w:rPr>
                <w:rFonts w:ascii="Arial" w:hAnsi="Arial" w:cs="Arial"/>
                <w:sz w:val="20"/>
                <w:szCs w:val="20"/>
              </w:rPr>
              <w:t>Rękawice techniczne</w:t>
            </w:r>
          </w:p>
          <w:p w:rsidR="007658E0" w:rsidRPr="000E2961" w:rsidRDefault="007658E0" w:rsidP="005B241D">
            <w:pPr>
              <w:pStyle w:val="NormalnyWeb"/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7658E0" w:rsidRPr="000E2961" w:rsidRDefault="007658E0" w:rsidP="005B241D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para</w:t>
            </w:r>
          </w:p>
        </w:tc>
        <w:tc>
          <w:tcPr>
            <w:tcW w:w="991" w:type="dxa"/>
            <w:vAlign w:val="center"/>
          </w:tcPr>
          <w:p w:rsidR="007658E0" w:rsidRPr="000E2961" w:rsidRDefault="007658E0" w:rsidP="000C1B20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0E2961">
              <w:rPr>
                <w:rFonts w:ascii="Arial" w:hAnsi="Arial" w:cs="Arial"/>
                <w:sz w:val="20"/>
              </w:rPr>
              <w:t xml:space="preserve">10 </w:t>
            </w:r>
          </w:p>
        </w:tc>
        <w:tc>
          <w:tcPr>
            <w:tcW w:w="1283" w:type="dxa"/>
            <w:shd w:val="clear" w:color="auto" w:fill="auto"/>
            <w:vAlign w:val="center"/>
          </w:tcPr>
          <w:p w:rsidR="007658E0" w:rsidRPr="000E2961" w:rsidRDefault="007658E0" w:rsidP="005B241D">
            <w:pPr>
              <w:suppressAutoHyphens w:val="0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969" w:type="dxa"/>
            <w:shd w:val="clear" w:color="auto" w:fill="auto"/>
            <w:vAlign w:val="center"/>
          </w:tcPr>
          <w:p w:rsidR="007658E0" w:rsidRPr="000E2961" w:rsidRDefault="007658E0" w:rsidP="005B241D">
            <w:pPr>
              <w:suppressAutoHyphens w:val="0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7658E0" w:rsidRPr="000E2961" w:rsidTr="00964A51">
        <w:trPr>
          <w:trHeight w:val="567"/>
          <w:jc w:val="center"/>
        </w:trPr>
        <w:tc>
          <w:tcPr>
            <w:tcW w:w="703" w:type="dxa"/>
            <w:vAlign w:val="center"/>
          </w:tcPr>
          <w:p w:rsidR="007658E0" w:rsidRPr="000E2961" w:rsidRDefault="007658E0" w:rsidP="00964A51">
            <w:pPr>
              <w:pStyle w:val="Akapitzlist"/>
              <w:numPr>
                <w:ilvl w:val="0"/>
                <w:numId w:val="61"/>
              </w:numPr>
              <w:autoSpaceDN w:val="0"/>
              <w:contextualSpacing/>
              <w:textAlignment w:val="baseline"/>
              <w:rPr>
                <w:rFonts w:ascii="Arial" w:eastAsia="SimSun" w:hAnsi="Arial" w:cs="Arial"/>
                <w:kern w:val="3"/>
                <w:sz w:val="20"/>
                <w:lang w:eastAsia="en-US"/>
              </w:rPr>
            </w:pPr>
          </w:p>
        </w:tc>
        <w:tc>
          <w:tcPr>
            <w:tcW w:w="2548" w:type="dxa"/>
          </w:tcPr>
          <w:p w:rsidR="007658E0" w:rsidRPr="000E2961" w:rsidRDefault="007658E0" w:rsidP="005B241D">
            <w:pPr>
              <w:pStyle w:val="NormalnyWeb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E2961">
              <w:rPr>
                <w:rFonts w:ascii="Arial" w:hAnsi="Arial" w:cs="Arial"/>
                <w:sz w:val="20"/>
                <w:szCs w:val="20"/>
              </w:rPr>
              <w:t>Buty strażackie gumowe z wkładką ocieplającą</w:t>
            </w:r>
          </w:p>
          <w:p w:rsidR="007658E0" w:rsidRPr="000E2961" w:rsidRDefault="007658E0" w:rsidP="005B241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9" w:type="dxa"/>
            <w:vAlign w:val="center"/>
          </w:tcPr>
          <w:p w:rsidR="007658E0" w:rsidRPr="000E2961" w:rsidRDefault="007658E0" w:rsidP="005B241D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para</w:t>
            </w:r>
          </w:p>
        </w:tc>
        <w:tc>
          <w:tcPr>
            <w:tcW w:w="991" w:type="dxa"/>
            <w:vAlign w:val="center"/>
          </w:tcPr>
          <w:p w:rsidR="007658E0" w:rsidRPr="000E2961" w:rsidRDefault="007658E0" w:rsidP="000C1B20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0E2961">
              <w:rPr>
                <w:rFonts w:ascii="Arial" w:hAnsi="Arial" w:cs="Arial"/>
                <w:sz w:val="20"/>
              </w:rPr>
              <w:t xml:space="preserve">12 </w:t>
            </w:r>
          </w:p>
        </w:tc>
        <w:tc>
          <w:tcPr>
            <w:tcW w:w="1283" w:type="dxa"/>
            <w:shd w:val="clear" w:color="auto" w:fill="auto"/>
            <w:vAlign w:val="center"/>
          </w:tcPr>
          <w:p w:rsidR="007658E0" w:rsidRPr="000E2961" w:rsidRDefault="007658E0" w:rsidP="005B241D">
            <w:pPr>
              <w:suppressAutoHyphens w:val="0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969" w:type="dxa"/>
            <w:shd w:val="clear" w:color="auto" w:fill="auto"/>
            <w:vAlign w:val="center"/>
          </w:tcPr>
          <w:p w:rsidR="007658E0" w:rsidRPr="000E2961" w:rsidRDefault="007658E0" w:rsidP="005B241D">
            <w:pPr>
              <w:suppressAutoHyphens w:val="0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7658E0" w:rsidRPr="000E2961" w:rsidTr="00964A51">
        <w:trPr>
          <w:trHeight w:val="567"/>
          <w:jc w:val="center"/>
        </w:trPr>
        <w:tc>
          <w:tcPr>
            <w:tcW w:w="703" w:type="dxa"/>
            <w:vAlign w:val="center"/>
          </w:tcPr>
          <w:p w:rsidR="007658E0" w:rsidRPr="000E2961" w:rsidRDefault="007658E0" w:rsidP="00964A51">
            <w:pPr>
              <w:pStyle w:val="Akapitzlist"/>
              <w:numPr>
                <w:ilvl w:val="0"/>
                <w:numId w:val="61"/>
              </w:numPr>
              <w:autoSpaceDN w:val="0"/>
              <w:contextualSpacing/>
              <w:textAlignment w:val="baseline"/>
              <w:rPr>
                <w:rFonts w:ascii="Arial" w:eastAsia="SimSun" w:hAnsi="Arial" w:cs="Arial"/>
                <w:kern w:val="3"/>
                <w:sz w:val="20"/>
                <w:lang w:eastAsia="en-US"/>
              </w:rPr>
            </w:pPr>
          </w:p>
        </w:tc>
        <w:tc>
          <w:tcPr>
            <w:tcW w:w="2548" w:type="dxa"/>
          </w:tcPr>
          <w:p w:rsidR="007658E0" w:rsidRPr="000E2961" w:rsidRDefault="007658E0" w:rsidP="005B241D">
            <w:pPr>
              <w:rPr>
                <w:rFonts w:ascii="Arial" w:hAnsi="Arial" w:cs="Arial"/>
                <w:sz w:val="20"/>
              </w:rPr>
            </w:pPr>
            <w:r w:rsidRPr="000E2961">
              <w:rPr>
                <w:rFonts w:ascii="Arial" w:hAnsi="Arial" w:cs="Arial"/>
                <w:sz w:val="20"/>
              </w:rPr>
              <w:t>Hełm lekki</w:t>
            </w:r>
          </w:p>
        </w:tc>
        <w:tc>
          <w:tcPr>
            <w:tcW w:w="709" w:type="dxa"/>
            <w:vAlign w:val="center"/>
          </w:tcPr>
          <w:p w:rsidR="007658E0" w:rsidRPr="000E2961" w:rsidRDefault="007658E0" w:rsidP="005B241D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0E2961">
              <w:rPr>
                <w:rFonts w:ascii="Arial" w:hAnsi="Arial" w:cs="Arial"/>
                <w:sz w:val="20"/>
              </w:rPr>
              <w:t>szt.</w:t>
            </w:r>
          </w:p>
        </w:tc>
        <w:tc>
          <w:tcPr>
            <w:tcW w:w="991" w:type="dxa"/>
            <w:vAlign w:val="center"/>
          </w:tcPr>
          <w:p w:rsidR="007658E0" w:rsidRPr="000E2961" w:rsidRDefault="007658E0" w:rsidP="000C1B20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0E2961">
              <w:rPr>
                <w:rFonts w:ascii="Arial" w:hAnsi="Arial" w:cs="Arial"/>
                <w:sz w:val="20"/>
              </w:rPr>
              <w:t>10.</w:t>
            </w:r>
          </w:p>
        </w:tc>
        <w:tc>
          <w:tcPr>
            <w:tcW w:w="1283" w:type="dxa"/>
            <w:shd w:val="clear" w:color="auto" w:fill="auto"/>
            <w:vAlign w:val="center"/>
          </w:tcPr>
          <w:p w:rsidR="007658E0" w:rsidRPr="000E2961" w:rsidRDefault="007658E0" w:rsidP="005B241D">
            <w:pPr>
              <w:suppressAutoHyphens w:val="0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969" w:type="dxa"/>
            <w:shd w:val="clear" w:color="auto" w:fill="auto"/>
            <w:vAlign w:val="center"/>
          </w:tcPr>
          <w:p w:rsidR="007658E0" w:rsidRPr="000E2961" w:rsidRDefault="007658E0" w:rsidP="005B241D">
            <w:pPr>
              <w:suppressAutoHyphens w:val="0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7658E0" w:rsidRPr="000E2961" w:rsidTr="00964A51">
        <w:trPr>
          <w:trHeight w:val="567"/>
          <w:jc w:val="center"/>
        </w:trPr>
        <w:tc>
          <w:tcPr>
            <w:tcW w:w="703" w:type="dxa"/>
            <w:vAlign w:val="center"/>
          </w:tcPr>
          <w:p w:rsidR="007658E0" w:rsidRPr="000E2961" w:rsidRDefault="007658E0" w:rsidP="00964A51">
            <w:pPr>
              <w:pStyle w:val="Akapitzlist"/>
              <w:numPr>
                <w:ilvl w:val="0"/>
                <w:numId w:val="61"/>
              </w:numPr>
              <w:autoSpaceDN w:val="0"/>
              <w:contextualSpacing/>
              <w:textAlignment w:val="baseline"/>
              <w:rPr>
                <w:rFonts w:ascii="Arial" w:eastAsia="SimSun" w:hAnsi="Arial" w:cs="Arial"/>
                <w:kern w:val="3"/>
                <w:sz w:val="20"/>
                <w:lang w:eastAsia="en-US"/>
              </w:rPr>
            </w:pPr>
          </w:p>
        </w:tc>
        <w:tc>
          <w:tcPr>
            <w:tcW w:w="2548" w:type="dxa"/>
          </w:tcPr>
          <w:p w:rsidR="007658E0" w:rsidRPr="000E2961" w:rsidRDefault="007658E0" w:rsidP="005B241D">
            <w:pPr>
              <w:rPr>
                <w:rFonts w:ascii="Arial" w:hAnsi="Arial" w:cs="Arial"/>
                <w:sz w:val="20"/>
              </w:rPr>
            </w:pPr>
            <w:r w:rsidRPr="000E2961">
              <w:rPr>
                <w:rFonts w:ascii="Arial" w:hAnsi="Arial" w:cs="Arial"/>
                <w:sz w:val="20"/>
              </w:rPr>
              <w:t>Ochronniki słuchu do hełmu lekkiego</w:t>
            </w:r>
          </w:p>
        </w:tc>
        <w:tc>
          <w:tcPr>
            <w:tcW w:w="709" w:type="dxa"/>
            <w:vAlign w:val="center"/>
          </w:tcPr>
          <w:p w:rsidR="007658E0" w:rsidRPr="000E2961" w:rsidRDefault="007658E0" w:rsidP="005B241D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0E2961">
              <w:rPr>
                <w:rFonts w:ascii="Arial" w:hAnsi="Arial" w:cs="Arial"/>
                <w:sz w:val="20"/>
              </w:rPr>
              <w:t>szt.</w:t>
            </w:r>
          </w:p>
        </w:tc>
        <w:tc>
          <w:tcPr>
            <w:tcW w:w="991" w:type="dxa"/>
            <w:vAlign w:val="center"/>
          </w:tcPr>
          <w:p w:rsidR="007658E0" w:rsidRPr="000E2961" w:rsidRDefault="007658E0" w:rsidP="000C1B20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0E2961">
              <w:rPr>
                <w:rFonts w:ascii="Arial" w:hAnsi="Arial" w:cs="Arial"/>
                <w:sz w:val="20"/>
              </w:rPr>
              <w:t xml:space="preserve">2 </w:t>
            </w:r>
          </w:p>
        </w:tc>
        <w:tc>
          <w:tcPr>
            <w:tcW w:w="1283" w:type="dxa"/>
            <w:shd w:val="clear" w:color="auto" w:fill="auto"/>
            <w:vAlign w:val="center"/>
          </w:tcPr>
          <w:p w:rsidR="007658E0" w:rsidRPr="000E2961" w:rsidRDefault="007658E0" w:rsidP="005B241D">
            <w:pPr>
              <w:suppressAutoHyphens w:val="0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969" w:type="dxa"/>
            <w:shd w:val="clear" w:color="auto" w:fill="auto"/>
            <w:vAlign w:val="center"/>
          </w:tcPr>
          <w:p w:rsidR="007658E0" w:rsidRPr="000E2961" w:rsidRDefault="007658E0" w:rsidP="005B241D">
            <w:pPr>
              <w:suppressAutoHyphens w:val="0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7658E0" w:rsidRPr="000E2961" w:rsidTr="00964A51">
        <w:trPr>
          <w:trHeight w:val="567"/>
          <w:jc w:val="center"/>
        </w:trPr>
        <w:tc>
          <w:tcPr>
            <w:tcW w:w="703" w:type="dxa"/>
            <w:vAlign w:val="center"/>
          </w:tcPr>
          <w:p w:rsidR="007658E0" w:rsidRPr="000E2961" w:rsidRDefault="007658E0" w:rsidP="00964A51">
            <w:pPr>
              <w:pStyle w:val="Akapitzlist"/>
              <w:numPr>
                <w:ilvl w:val="0"/>
                <w:numId w:val="61"/>
              </w:numPr>
              <w:autoSpaceDN w:val="0"/>
              <w:contextualSpacing/>
              <w:textAlignment w:val="baseline"/>
              <w:rPr>
                <w:rFonts w:ascii="Arial" w:eastAsia="SimSun" w:hAnsi="Arial" w:cs="Arial"/>
                <w:kern w:val="3"/>
                <w:sz w:val="20"/>
                <w:lang w:eastAsia="en-US"/>
              </w:rPr>
            </w:pPr>
          </w:p>
        </w:tc>
        <w:tc>
          <w:tcPr>
            <w:tcW w:w="2548" w:type="dxa"/>
          </w:tcPr>
          <w:p w:rsidR="007658E0" w:rsidRPr="000E2961" w:rsidRDefault="007658E0" w:rsidP="005B241D">
            <w:pPr>
              <w:rPr>
                <w:rFonts w:ascii="Arial" w:hAnsi="Arial" w:cs="Arial"/>
                <w:sz w:val="20"/>
              </w:rPr>
            </w:pPr>
            <w:r w:rsidRPr="000E2961">
              <w:rPr>
                <w:rFonts w:ascii="Arial" w:hAnsi="Arial" w:cs="Arial"/>
                <w:sz w:val="20"/>
              </w:rPr>
              <w:t>Przyłbica pilarza do hełmu lekkiego</w:t>
            </w:r>
          </w:p>
        </w:tc>
        <w:tc>
          <w:tcPr>
            <w:tcW w:w="709" w:type="dxa"/>
            <w:vAlign w:val="center"/>
          </w:tcPr>
          <w:p w:rsidR="007658E0" w:rsidRPr="000E2961" w:rsidRDefault="007658E0" w:rsidP="005B241D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0E2961">
              <w:rPr>
                <w:rFonts w:ascii="Arial" w:hAnsi="Arial" w:cs="Arial"/>
                <w:sz w:val="20"/>
              </w:rPr>
              <w:t>szt.</w:t>
            </w:r>
          </w:p>
        </w:tc>
        <w:tc>
          <w:tcPr>
            <w:tcW w:w="991" w:type="dxa"/>
            <w:vAlign w:val="center"/>
          </w:tcPr>
          <w:p w:rsidR="007658E0" w:rsidRPr="000E2961" w:rsidRDefault="007658E0" w:rsidP="000C1B20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0E2961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1283" w:type="dxa"/>
            <w:shd w:val="clear" w:color="auto" w:fill="auto"/>
            <w:vAlign w:val="center"/>
          </w:tcPr>
          <w:p w:rsidR="007658E0" w:rsidRPr="000E2961" w:rsidRDefault="007658E0" w:rsidP="005B241D">
            <w:pPr>
              <w:suppressAutoHyphens w:val="0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969" w:type="dxa"/>
            <w:shd w:val="clear" w:color="auto" w:fill="auto"/>
            <w:vAlign w:val="center"/>
          </w:tcPr>
          <w:p w:rsidR="007658E0" w:rsidRPr="000E2961" w:rsidRDefault="007658E0" w:rsidP="005B241D">
            <w:pPr>
              <w:suppressAutoHyphens w:val="0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7658E0" w:rsidRPr="000E2961" w:rsidTr="00964A51">
        <w:trPr>
          <w:trHeight w:val="567"/>
          <w:jc w:val="center"/>
        </w:trPr>
        <w:tc>
          <w:tcPr>
            <w:tcW w:w="703" w:type="dxa"/>
            <w:vAlign w:val="center"/>
          </w:tcPr>
          <w:p w:rsidR="007658E0" w:rsidRPr="000E2961" w:rsidRDefault="007658E0" w:rsidP="00964A51">
            <w:pPr>
              <w:pStyle w:val="Akapitzlist"/>
              <w:numPr>
                <w:ilvl w:val="0"/>
                <w:numId w:val="61"/>
              </w:numPr>
              <w:autoSpaceDN w:val="0"/>
              <w:contextualSpacing/>
              <w:textAlignment w:val="baseline"/>
              <w:rPr>
                <w:rFonts w:ascii="Arial" w:eastAsia="SimSun" w:hAnsi="Arial" w:cs="Arial"/>
                <w:kern w:val="3"/>
                <w:sz w:val="20"/>
                <w:lang w:eastAsia="en-US"/>
              </w:rPr>
            </w:pPr>
          </w:p>
        </w:tc>
        <w:tc>
          <w:tcPr>
            <w:tcW w:w="2548" w:type="dxa"/>
          </w:tcPr>
          <w:p w:rsidR="007658E0" w:rsidRPr="000E2961" w:rsidRDefault="007658E0" w:rsidP="005B241D">
            <w:pPr>
              <w:rPr>
                <w:rFonts w:ascii="Arial" w:hAnsi="Arial" w:cs="Arial"/>
                <w:sz w:val="20"/>
              </w:rPr>
            </w:pPr>
            <w:r w:rsidRPr="000E2961">
              <w:rPr>
                <w:rFonts w:ascii="Arial" w:hAnsi="Arial" w:cs="Arial"/>
                <w:sz w:val="20"/>
              </w:rPr>
              <w:t>Hełm strażacki bojowy</w:t>
            </w:r>
          </w:p>
        </w:tc>
        <w:tc>
          <w:tcPr>
            <w:tcW w:w="709" w:type="dxa"/>
            <w:vAlign w:val="center"/>
          </w:tcPr>
          <w:p w:rsidR="007658E0" w:rsidRPr="000E2961" w:rsidRDefault="007658E0" w:rsidP="005B241D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0E2961">
              <w:rPr>
                <w:rFonts w:ascii="Arial" w:hAnsi="Arial" w:cs="Arial"/>
                <w:sz w:val="20"/>
              </w:rPr>
              <w:t>szt.</w:t>
            </w:r>
          </w:p>
        </w:tc>
        <w:tc>
          <w:tcPr>
            <w:tcW w:w="991" w:type="dxa"/>
            <w:vAlign w:val="center"/>
          </w:tcPr>
          <w:p w:rsidR="007658E0" w:rsidRPr="000E2961" w:rsidRDefault="007658E0" w:rsidP="000C1B20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0E2961">
              <w:rPr>
                <w:rFonts w:ascii="Arial" w:hAnsi="Arial" w:cs="Arial"/>
                <w:sz w:val="20"/>
              </w:rPr>
              <w:t>6.</w:t>
            </w:r>
          </w:p>
        </w:tc>
        <w:tc>
          <w:tcPr>
            <w:tcW w:w="1283" w:type="dxa"/>
            <w:shd w:val="clear" w:color="auto" w:fill="auto"/>
            <w:vAlign w:val="center"/>
          </w:tcPr>
          <w:p w:rsidR="007658E0" w:rsidRPr="000E2961" w:rsidRDefault="007658E0" w:rsidP="005B241D">
            <w:pPr>
              <w:suppressAutoHyphens w:val="0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969" w:type="dxa"/>
            <w:shd w:val="clear" w:color="auto" w:fill="auto"/>
            <w:vAlign w:val="center"/>
          </w:tcPr>
          <w:p w:rsidR="007658E0" w:rsidRPr="000E2961" w:rsidRDefault="007658E0" w:rsidP="005B241D">
            <w:pPr>
              <w:suppressAutoHyphens w:val="0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7658E0" w:rsidRPr="000E2961" w:rsidTr="00964A51">
        <w:trPr>
          <w:trHeight w:val="567"/>
          <w:jc w:val="center"/>
        </w:trPr>
        <w:tc>
          <w:tcPr>
            <w:tcW w:w="703" w:type="dxa"/>
            <w:vAlign w:val="center"/>
          </w:tcPr>
          <w:p w:rsidR="007658E0" w:rsidRPr="000E2961" w:rsidRDefault="007658E0" w:rsidP="00964A51">
            <w:pPr>
              <w:pStyle w:val="Akapitzlist"/>
              <w:numPr>
                <w:ilvl w:val="0"/>
                <w:numId w:val="61"/>
              </w:numPr>
              <w:autoSpaceDN w:val="0"/>
              <w:contextualSpacing/>
              <w:textAlignment w:val="baseline"/>
              <w:rPr>
                <w:rFonts w:ascii="Arial" w:eastAsia="SimSun" w:hAnsi="Arial" w:cs="Arial"/>
                <w:kern w:val="3"/>
                <w:sz w:val="20"/>
                <w:lang w:eastAsia="en-US"/>
              </w:rPr>
            </w:pPr>
          </w:p>
        </w:tc>
        <w:tc>
          <w:tcPr>
            <w:tcW w:w="2548" w:type="dxa"/>
          </w:tcPr>
          <w:p w:rsidR="007658E0" w:rsidRPr="000E2961" w:rsidRDefault="007658E0" w:rsidP="005B241D">
            <w:pPr>
              <w:rPr>
                <w:rFonts w:ascii="Arial" w:hAnsi="Arial" w:cs="Arial"/>
                <w:sz w:val="20"/>
              </w:rPr>
            </w:pPr>
            <w:r w:rsidRPr="000E2961">
              <w:rPr>
                <w:rFonts w:ascii="Arial" w:hAnsi="Arial" w:cs="Arial"/>
                <w:sz w:val="20"/>
              </w:rPr>
              <w:t>Koszulka termoaktywna krótki rękaw</w:t>
            </w:r>
          </w:p>
        </w:tc>
        <w:tc>
          <w:tcPr>
            <w:tcW w:w="709" w:type="dxa"/>
            <w:vAlign w:val="center"/>
          </w:tcPr>
          <w:p w:rsidR="007658E0" w:rsidRPr="000E2961" w:rsidRDefault="007658E0" w:rsidP="005B241D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0E2961">
              <w:rPr>
                <w:rFonts w:ascii="Arial" w:hAnsi="Arial" w:cs="Arial"/>
                <w:sz w:val="20"/>
              </w:rPr>
              <w:t>szt.</w:t>
            </w:r>
          </w:p>
        </w:tc>
        <w:tc>
          <w:tcPr>
            <w:tcW w:w="991" w:type="dxa"/>
            <w:vAlign w:val="center"/>
          </w:tcPr>
          <w:p w:rsidR="007658E0" w:rsidRPr="000E2961" w:rsidRDefault="007658E0" w:rsidP="000C1B20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35 </w:t>
            </w:r>
          </w:p>
        </w:tc>
        <w:tc>
          <w:tcPr>
            <w:tcW w:w="1283" w:type="dxa"/>
            <w:shd w:val="clear" w:color="auto" w:fill="auto"/>
            <w:vAlign w:val="center"/>
          </w:tcPr>
          <w:p w:rsidR="007658E0" w:rsidRPr="000E2961" w:rsidRDefault="007658E0" w:rsidP="005B241D">
            <w:pPr>
              <w:suppressAutoHyphens w:val="0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969" w:type="dxa"/>
            <w:shd w:val="clear" w:color="auto" w:fill="auto"/>
            <w:vAlign w:val="center"/>
          </w:tcPr>
          <w:p w:rsidR="007658E0" w:rsidRPr="000E2961" w:rsidRDefault="007658E0" w:rsidP="005B241D">
            <w:pPr>
              <w:suppressAutoHyphens w:val="0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7658E0" w:rsidRPr="000E2961" w:rsidTr="00964A51">
        <w:trPr>
          <w:trHeight w:val="567"/>
          <w:jc w:val="center"/>
        </w:trPr>
        <w:tc>
          <w:tcPr>
            <w:tcW w:w="703" w:type="dxa"/>
            <w:vAlign w:val="center"/>
          </w:tcPr>
          <w:p w:rsidR="007658E0" w:rsidRPr="000E2961" w:rsidRDefault="007658E0" w:rsidP="00964A51">
            <w:pPr>
              <w:pStyle w:val="Akapitzlist"/>
              <w:numPr>
                <w:ilvl w:val="0"/>
                <w:numId w:val="61"/>
              </w:numPr>
              <w:autoSpaceDN w:val="0"/>
              <w:contextualSpacing/>
              <w:textAlignment w:val="baseline"/>
              <w:rPr>
                <w:rFonts w:ascii="Arial" w:eastAsia="SimSun" w:hAnsi="Arial" w:cs="Arial"/>
                <w:kern w:val="3"/>
                <w:sz w:val="20"/>
                <w:lang w:eastAsia="en-US"/>
              </w:rPr>
            </w:pPr>
          </w:p>
        </w:tc>
        <w:tc>
          <w:tcPr>
            <w:tcW w:w="2548" w:type="dxa"/>
          </w:tcPr>
          <w:p w:rsidR="007658E0" w:rsidRPr="000E2961" w:rsidRDefault="007658E0" w:rsidP="005B241D">
            <w:pPr>
              <w:rPr>
                <w:rFonts w:ascii="Arial" w:hAnsi="Arial" w:cs="Arial"/>
                <w:sz w:val="20"/>
              </w:rPr>
            </w:pPr>
            <w:r w:rsidRPr="000E2961">
              <w:rPr>
                <w:rFonts w:ascii="Arial" w:hAnsi="Arial" w:cs="Arial"/>
                <w:sz w:val="20"/>
              </w:rPr>
              <w:t>Bluza termoaktywna– trudnopalna</w:t>
            </w:r>
          </w:p>
        </w:tc>
        <w:tc>
          <w:tcPr>
            <w:tcW w:w="709" w:type="dxa"/>
            <w:vAlign w:val="center"/>
          </w:tcPr>
          <w:p w:rsidR="007658E0" w:rsidRPr="000E2961" w:rsidRDefault="007658E0" w:rsidP="005B241D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0E2961">
              <w:rPr>
                <w:rFonts w:ascii="Arial" w:hAnsi="Arial" w:cs="Arial"/>
                <w:sz w:val="20"/>
              </w:rPr>
              <w:t>szt.</w:t>
            </w:r>
          </w:p>
        </w:tc>
        <w:tc>
          <w:tcPr>
            <w:tcW w:w="991" w:type="dxa"/>
            <w:vAlign w:val="center"/>
          </w:tcPr>
          <w:p w:rsidR="007658E0" w:rsidRPr="000E2961" w:rsidRDefault="007658E0" w:rsidP="000C1B20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sz w:val="20"/>
              </w:rPr>
              <w:t>35</w:t>
            </w:r>
            <w:r w:rsidRPr="000E2961">
              <w:rPr>
                <w:rFonts w:ascii="Arial" w:hAnsi="Arial" w:cs="Arial"/>
                <w:sz w:val="20"/>
              </w:rPr>
              <w:t xml:space="preserve"> </w:t>
            </w:r>
          </w:p>
        </w:tc>
        <w:tc>
          <w:tcPr>
            <w:tcW w:w="1283" w:type="dxa"/>
            <w:shd w:val="clear" w:color="auto" w:fill="auto"/>
            <w:vAlign w:val="center"/>
          </w:tcPr>
          <w:p w:rsidR="007658E0" w:rsidRPr="000E2961" w:rsidRDefault="007658E0" w:rsidP="005B241D">
            <w:pPr>
              <w:suppressAutoHyphens w:val="0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969" w:type="dxa"/>
            <w:shd w:val="clear" w:color="auto" w:fill="auto"/>
            <w:vAlign w:val="center"/>
          </w:tcPr>
          <w:p w:rsidR="007658E0" w:rsidRPr="000E2961" w:rsidRDefault="007658E0" w:rsidP="005B241D">
            <w:pPr>
              <w:suppressAutoHyphens w:val="0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7658E0" w:rsidRPr="000E2961" w:rsidTr="00964A51">
        <w:trPr>
          <w:trHeight w:val="567"/>
          <w:jc w:val="center"/>
        </w:trPr>
        <w:tc>
          <w:tcPr>
            <w:tcW w:w="703" w:type="dxa"/>
            <w:vAlign w:val="center"/>
          </w:tcPr>
          <w:p w:rsidR="007658E0" w:rsidRPr="000E2961" w:rsidRDefault="007658E0" w:rsidP="00964A51">
            <w:pPr>
              <w:pStyle w:val="Akapitzlist"/>
              <w:numPr>
                <w:ilvl w:val="0"/>
                <w:numId w:val="61"/>
              </w:numPr>
              <w:autoSpaceDN w:val="0"/>
              <w:contextualSpacing/>
              <w:textAlignment w:val="baseline"/>
              <w:rPr>
                <w:rFonts w:ascii="Arial" w:eastAsia="SimSun" w:hAnsi="Arial" w:cs="Arial"/>
                <w:kern w:val="3"/>
                <w:sz w:val="20"/>
                <w:lang w:eastAsia="en-US"/>
              </w:rPr>
            </w:pPr>
          </w:p>
        </w:tc>
        <w:tc>
          <w:tcPr>
            <w:tcW w:w="2548" w:type="dxa"/>
          </w:tcPr>
          <w:p w:rsidR="007658E0" w:rsidRPr="000E2961" w:rsidRDefault="007658E0" w:rsidP="005B241D">
            <w:pPr>
              <w:rPr>
                <w:rFonts w:ascii="Arial" w:hAnsi="Arial" w:cs="Arial"/>
                <w:sz w:val="20"/>
              </w:rPr>
            </w:pPr>
            <w:r w:rsidRPr="000E2961">
              <w:rPr>
                <w:rFonts w:ascii="Arial" w:hAnsi="Arial" w:cs="Arial"/>
                <w:sz w:val="20"/>
              </w:rPr>
              <w:t>Elektryczna pompa zanurzeniowa</w:t>
            </w:r>
          </w:p>
        </w:tc>
        <w:tc>
          <w:tcPr>
            <w:tcW w:w="709" w:type="dxa"/>
            <w:vAlign w:val="center"/>
          </w:tcPr>
          <w:p w:rsidR="007658E0" w:rsidRPr="000E2961" w:rsidRDefault="007658E0" w:rsidP="005B241D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0E2961">
              <w:rPr>
                <w:rFonts w:ascii="Arial" w:hAnsi="Arial" w:cs="Arial"/>
                <w:sz w:val="20"/>
              </w:rPr>
              <w:t>szt.</w:t>
            </w:r>
          </w:p>
        </w:tc>
        <w:tc>
          <w:tcPr>
            <w:tcW w:w="991" w:type="dxa"/>
            <w:vAlign w:val="center"/>
          </w:tcPr>
          <w:p w:rsidR="007658E0" w:rsidRPr="000E2961" w:rsidRDefault="007658E0" w:rsidP="000C1B20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1 </w:t>
            </w:r>
          </w:p>
        </w:tc>
        <w:tc>
          <w:tcPr>
            <w:tcW w:w="1283" w:type="dxa"/>
            <w:shd w:val="clear" w:color="auto" w:fill="auto"/>
            <w:vAlign w:val="center"/>
          </w:tcPr>
          <w:p w:rsidR="007658E0" w:rsidRPr="000E2961" w:rsidRDefault="007658E0" w:rsidP="005B241D">
            <w:pPr>
              <w:suppressAutoHyphens w:val="0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969" w:type="dxa"/>
            <w:shd w:val="clear" w:color="auto" w:fill="auto"/>
            <w:vAlign w:val="center"/>
          </w:tcPr>
          <w:p w:rsidR="007658E0" w:rsidRPr="000E2961" w:rsidRDefault="007658E0" w:rsidP="005B241D">
            <w:pPr>
              <w:suppressAutoHyphens w:val="0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7658E0" w:rsidRPr="000E2961" w:rsidTr="00964A51">
        <w:trPr>
          <w:trHeight w:val="567"/>
          <w:jc w:val="center"/>
        </w:trPr>
        <w:tc>
          <w:tcPr>
            <w:tcW w:w="703" w:type="dxa"/>
            <w:vAlign w:val="center"/>
          </w:tcPr>
          <w:p w:rsidR="007658E0" w:rsidRPr="000E2961" w:rsidRDefault="007658E0" w:rsidP="00964A51">
            <w:pPr>
              <w:pStyle w:val="Akapitzlist"/>
              <w:numPr>
                <w:ilvl w:val="0"/>
                <w:numId w:val="61"/>
              </w:numPr>
              <w:autoSpaceDN w:val="0"/>
              <w:contextualSpacing/>
              <w:textAlignment w:val="baseline"/>
              <w:rPr>
                <w:rFonts w:ascii="Arial" w:eastAsia="SimSun" w:hAnsi="Arial" w:cs="Arial"/>
                <w:kern w:val="3"/>
                <w:sz w:val="20"/>
                <w:lang w:eastAsia="en-US"/>
              </w:rPr>
            </w:pPr>
          </w:p>
        </w:tc>
        <w:tc>
          <w:tcPr>
            <w:tcW w:w="2548" w:type="dxa"/>
          </w:tcPr>
          <w:p w:rsidR="007658E0" w:rsidRPr="000E2961" w:rsidRDefault="007658E0" w:rsidP="005B241D">
            <w:pPr>
              <w:rPr>
                <w:rFonts w:ascii="Arial" w:hAnsi="Arial" w:cs="Arial"/>
                <w:sz w:val="20"/>
              </w:rPr>
            </w:pPr>
            <w:r w:rsidRPr="000E2961">
              <w:rPr>
                <w:rFonts w:ascii="Arial" w:hAnsi="Arial" w:cs="Arial"/>
                <w:sz w:val="20"/>
              </w:rPr>
              <w:t>Urządzenie do gaszenia i chłodzenia baterii (lanca)</w:t>
            </w:r>
          </w:p>
        </w:tc>
        <w:tc>
          <w:tcPr>
            <w:tcW w:w="709" w:type="dxa"/>
            <w:vAlign w:val="center"/>
          </w:tcPr>
          <w:p w:rsidR="007658E0" w:rsidRPr="000E2961" w:rsidRDefault="007658E0" w:rsidP="005B241D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0E2961">
              <w:rPr>
                <w:rFonts w:ascii="Arial" w:hAnsi="Arial" w:cs="Arial"/>
                <w:sz w:val="20"/>
              </w:rPr>
              <w:t>szt.</w:t>
            </w:r>
          </w:p>
        </w:tc>
        <w:tc>
          <w:tcPr>
            <w:tcW w:w="991" w:type="dxa"/>
            <w:vAlign w:val="center"/>
          </w:tcPr>
          <w:p w:rsidR="007658E0" w:rsidRPr="000E2961" w:rsidRDefault="007658E0" w:rsidP="000C1B20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  <w:r w:rsidRPr="000E2961">
              <w:rPr>
                <w:rFonts w:ascii="Arial" w:hAnsi="Arial" w:cs="Arial"/>
                <w:sz w:val="20"/>
              </w:rPr>
              <w:t xml:space="preserve"> </w:t>
            </w:r>
          </w:p>
        </w:tc>
        <w:tc>
          <w:tcPr>
            <w:tcW w:w="1283" w:type="dxa"/>
            <w:shd w:val="clear" w:color="auto" w:fill="auto"/>
            <w:vAlign w:val="center"/>
          </w:tcPr>
          <w:p w:rsidR="007658E0" w:rsidRPr="000E2961" w:rsidRDefault="007658E0" w:rsidP="005B241D">
            <w:pPr>
              <w:suppressAutoHyphens w:val="0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969" w:type="dxa"/>
            <w:shd w:val="clear" w:color="auto" w:fill="auto"/>
            <w:vAlign w:val="center"/>
          </w:tcPr>
          <w:p w:rsidR="007658E0" w:rsidRPr="000E2961" w:rsidRDefault="007658E0" w:rsidP="005B241D">
            <w:pPr>
              <w:suppressAutoHyphens w:val="0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7658E0" w:rsidRPr="000E2961" w:rsidTr="00964A51">
        <w:trPr>
          <w:trHeight w:val="567"/>
          <w:jc w:val="center"/>
        </w:trPr>
        <w:tc>
          <w:tcPr>
            <w:tcW w:w="703" w:type="dxa"/>
            <w:vAlign w:val="center"/>
          </w:tcPr>
          <w:p w:rsidR="007658E0" w:rsidRPr="000E2961" w:rsidRDefault="007658E0" w:rsidP="00964A51">
            <w:pPr>
              <w:pStyle w:val="Akapitzlist"/>
              <w:numPr>
                <w:ilvl w:val="0"/>
                <w:numId w:val="61"/>
              </w:numPr>
              <w:autoSpaceDN w:val="0"/>
              <w:contextualSpacing/>
              <w:textAlignment w:val="baseline"/>
              <w:rPr>
                <w:rFonts w:ascii="Arial" w:eastAsia="SimSun" w:hAnsi="Arial" w:cs="Arial"/>
                <w:kern w:val="3"/>
                <w:sz w:val="20"/>
                <w:lang w:eastAsia="en-US"/>
              </w:rPr>
            </w:pPr>
          </w:p>
        </w:tc>
        <w:tc>
          <w:tcPr>
            <w:tcW w:w="2548" w:type="dxa"/>
          </w:tcPr>
          <w:p w:rsidR="007658E0" w:rsidRPr="000E2961" w:rsidRDefault="007658E0" w:rsidP="005B241D">
            <w:pPr>
              <w:pStyle w:val="NormalnyWeb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E2961">
              <w:rPr>
                <w:rFonts w:ascii="Arial" w:hAnsi="Arial" w:cs="Arial"/>
                <w:sz w:val="20"/>
                <w:szCs w:val="20"/>
              </w:rPr>
              <w:t>Suszarka na obuwie i rękawice</w:t>
            </w:r>
          </w:p>
          <w:p w:rsidR="007658E0" w:rsidRPr="000E2961" w:rsidRDefault="007658E0" w:rsidP="005B241D">
            <w:pPr>
              <w:pStyle w:val="NormalnyWeb"/>
              <w:spacing w:beforeAutospacing="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7658E0" w:rsidRPr="000E2961" w:rsidRDefault="007658E0" w:rsidP="005B241D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0E2961">
              <w:rPr>
                <w:rFonts w:ascii="Arial" w:hAnsi="Arial" w:cs="Arial"/>
                <w:sz w:val="20"/>
              </w:rPr>
              <w:t>szt.</w:t>
            </w:r>
          </w:p>
        </w:tc>
        <w:tc>
          <w:tcPr>
            <w:tcW w:w="991" w:type="dxa"/>
            <w:vAlign w:val="center"/>
          </w:tcPr>
          <w:p w:rsidR="007658E0" w:rsidRPr="000E2961" w:rsidRDefault="007658E0" w:rsidP="000C1B20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0E2961">
              <w:rPr>
                <w:rFonts w:ascii="Arial" w:hAnsi="Arial" w:cs="Arial"/>
                <w:sz w:val="20"/>
              </w:rPr>
              <w:t xml:space="preserve">1 </w:t>
            </w:r>
          </w:p>
        </w:tc>
        <w:tc>
          <w:tcPr>
            <w:tcW w:w="1283" w:type="dxa"/>
            <w:shd w:val="clear" w:color="auto" w:fill="auto"/>
            <w:vAlign w:val="center"/>
          </w:tcPr>
          <w:p w:rsidR="007658E0" w:rsidRPr="000E2961" w:rsidRDefault="007658E0" w:rsidP="005B241D">
            <w:pPr>
              <w:suppressAutoHyphens w:val="0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969" w:type="dxa"/>
            <w:shd w:val="clear" w:color="auto" w:fill="auto"/>
            <w:vAlign w:val="center"/>
          </w:tcPr>
          <w:p w:rsidR="007658E0" w:rsidRPr="000E2961" w:rsidRDefault="007658E0" w:rsidP="005B241D">
            <w:pPr>
              <w:suppressAutoHyphens w:val="0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7658E0" w:rsidRPr="000E2961" w:rsidTr="00964A51">
        <w:trPr>
          <w:trHeight w:val="567"/>
          <w:jc w:val="center"/>
        </w:trPr>
        <w:tc>
          <w:tcPr>
            <w:tcW w:w="703" w:type="dxa"/>
            <w:vAlign w:val="center"/>
          </w:tcPr>
          <w:p w:rsidR="007658E0" w:rsidRPr="000E2961" w:rsidRDefault="007658E0" w:rsidP="00964A51">
            <w:pPr>
              <w:pStyle w:val="Akapitzlist"/>
              <w:numPr>
                <w:ilvl w:val="0"/>
                <w:numId w:val="61"/>
              </w:numPr>
              <w:autoSpaceDN w:val="0"/>
              <w:contextualSpacing/>
              <w:textAlignment w:val="baseline"/>
              <w:rPr>
                <w:rFonts w:ascii="Arial" w:eastAsia="SimSun" w:hAnsi="Arial" w:cs="Arial"/>
                <w:kern w:val="3"/>
                <w:sz w:val="20"/>
                <w:lang w:eastAsia="en-US"/>
              </w:rPr>
            </w:pPr>
          </w:p>
        </w:tc>
        <w:tc>
          <w:tcPr>
            <w:tcW w:w="2548" w:type="dxa"/>
          </w:tcPr>
          <w:p w:rsidR="007658E0" w:rsidRPr="000E2961" w:rsidRDefault="007658E0" w:rsidP="005B241D">
            <w:pPr>
              <w:rPr>
                <w:rFonts w:ascii="Arial" w:hAnsi="Arial" w:cs="Arial"/>
                <w:sz w:val="20"/>
              </w:rPr>
            </w:pPr>
            <w:r w:rsidRPr="000E2961">
              <w:rPr>
                <w:rFonts w:ascii="Arial" w:hAnsi="Arial" w:cs="Arial"/>
                <w:sz w:val="20"/>
              </w:rPr>
              <w:t>Kompresor</w:t>
            </w:r>
          </w:p>
        </w:tc>
        <w:tc>
          <w:tcPr>
            <w:tcW w:w="709" w:type="dxa"/>
            <w:vAlign w:val="center"/>
          </w:tcPr>
          <w:p w:rsidR="007658E0" w:rsidRPr="000E2961" w:rsidRDefault="007658E0" w:rsidP="005B241D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0E2961">
              <w:rPr>
                <w:rFonts w:ascii="Arial" w:hAnsi="Arial" w:cs="Arial"/>
                <w:sz w:val="20"/>
              </w:rPr>
              <w:t>szt.</w:t>
            </w:r>
          </w:p>
        </w:tc>
        <w:tc>
          <w:tcPr>
            <w:tcW w:w="991" w:type="dxa"/>
            <w:vAlign w:val="center"/>
          </w:tcPr>
          <w:p w:rsidR="007658E0" w:rsidRPr="000E2961" w:rsidRDefault="007658E0" w:rsidP="000C1B20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0E2961">
              <w:rPr>
                <w:rFonts w:ascii="Arial" w:hAnsi="Arial" w:cs="Arial"/>
                <w:sz w:val="20"/>
              </w:rPr>
              <w:t xml:space="preserve">1 </w:t>
            </w:r>
          </w:p>
        </w:tc>
        <w:tc>
          <w:tcPr>
            <w:tcW w:w="1283" w:type="dxa"/>
            <w:shd w:val="clear" w:color="auto" w:fill="auto"/>
            <w:vAlign w:val="center"/>
          </w:tcPr>
          <w:p w:rsidR="007658E0" w:rsidRPr="000E2961" w:rsidRDefault="007658E0" w:rsidP="005B241D">
            <w:pPr>
              <w:suppressAutoHyphens w:val="0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969" w:type="dxa"/>
            <w:shd w:val="clear" w:color="auto" w:fill="auto"/>
            <w:vAlign w:val="center"/>
          </w:tcPr>
          <w:p w:rsidR="007658E0" w:rsidRPr="000E2961" w:rsidRDefault="007658E0" w:rsidP="005B241D">
            <w:pPr>
              <w:suppressAutoHyphens w:val="0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7658E0" w:rsidRPr="000E2961" w:rsidTr="00964A51">
        <w:trPr>
          <w:trHeight w:val="567"/>
          <w:jc w:val="center"/>
        </w:trPr>
        <w:tc>
          <w:tcPr>
            <w:tcW w:w="703" w:type="dxa"/>
            <w:vAlign w:val="center"/>
          </w:tcPr>
          <w:p w:rsidR="007658E0" w:rsidRPr="000E2961" w:rsidRDefault="007658E0" w:rsidP="00964A51">
            <w:pPr>
              <w:pStyle w:val="Akapitzlist"/>
              <w:numPr>
                <w:ilvl w:val="0"/>
                <w:numId w:val="61"/>
              </w:numPr>
              <w:autoSpaceDN w:val="0"/>
              <w:contextualSpacing/>
              <w:textAlignment w:val="baseline"/>
              <w:rPr>
                <w:rFonts w:ascii="Arial" w:eastAsia="SimSun" w:hAnsi="Arial" w:cs="Arial"/>
                <w:kern w:val="3"/>
                <w:sz w:val="20"/>
                <w:lang w:eastAsia="en-US"/>
              </w:rPr>
            </w:pPr>
          </w:p>
        </w:tc>
        <w:tc>
          <w:tcPr>
            <w:tcW w:w="2548" w:type="dxa"/>
          </w:tcPr>
          <w:p w:rsidR="007658E0" w:rsidRPr="000E2961" w:rsidRDefault="007658E0" w:rsidP="005B241D">
            <w:pPr>
              <w:rPr>
                <w:rFonts w:ascii="Arial" w:hAnsi="Arial" w:cs="Arial"/>
                <w:sz w:val="20"/>
              </w:rPr>
            </w:pPr>
            <w:r w:rsidRPr="000E2961">
              <w:rPr>
                <w:rFonts w:ascii="Arial" w:hAnsi="Arial" w:cs="Arial"/>
                <w:sz w:val="20"/>
              </w:rPr>
              <w:t>Plecak sprzętowy do działań ratowniczych i transportu wyposażenia</w:t>
            </w:r>
          </w:p>
        </w:tc>
        <w:tc>
          <w:tcPr>
            <w:tcW w:w="709" w:type="dxa"/>
            <w:vAlign w:val="center"/>
          </w:tcPr>
          <w:p w:rsidR="007658E0" w:rsidRPr="000E2961" w:rsidRDefault="007658E0" w:rsidP="005B241D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0E2961">
              <w:rPr>
                <w:rFonts w:ascii="Arial" w:hAnsi="Arial" w:cs="Arial"/>
                <w:sz w:val="20"/>
              </w:rPr>
              <w:t>szt.</w:t>
            </w:r>
          </w:p>
        </w:tc>
        <w:tc>
          <w:tcPr>
            <w:tcW w:w="991" w:type="dxa"/>
            <w:vAlign w:val="center"/>
          </w:tcPr>
          <w:p w:rsidR="007658E0" w:rsidRPr="000E2961" w:rsidRDefault="007658E0" w:rsidP="000C1B20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0E2961">
              <w:rPr>
                <w:rFonts w:ascii="Arial" w:hAnsi="Arial" w:cs="Arial"/>
                <w:sz w:val="20"/>
              </w:rPr>
              <w:t xml:space="preserve">2 </w:t>
            </w:r>
          </w:p>
        </w:tc>
        <w:tc>
          <w:tcPr>
            <w:tcW w:w="1283" w:type="dxa"/>
            <w:shd w:val="clear" w:color="auto" w:fill="auto"/>
            <w:vAlign w:val="center"/>
          </w:tcPr>
          <w:p w:rsidR="007658E0" w:rsidRPr="000E2961" w:rsidRDefault="007658E0" w:rsidP="005B241D">
            <w:pPr>
              <w:suppressAutoHyphens w:val="0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969" w:type="dxa"/>
            <w:shd w:val="clear" w:color="auto" w:fill="auto"/>
            <w:vAlign w:val="center"/>
          </w:tcPr>
          <w:p w:rsidR="007658E0" w:rsidRPr="000E2961" w:rsidRDefault="007658E0" w:rsidP="005B241D">
            <w:pPr>
              <w:suppressAutoHyphens w:val="0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7658E0" w:rsidRPr="000E2961" w:rsidTr="00964A51">
        <w:trPr>
          <w:trHeight w:val="567"/>
          <w:jc w:val="center"/>
        </w:trPr>
        <w:tc>
          <w:tcPr>
            <w:tcW w:w="703" w:type="dxa"/>
            <w:vAlign w:val="center"/>
          </w:tcPr>
          <w:p w:rsidR="007658E0" w:rsidRPr="000E2961" w:rsidRDefault="007658E0" w:rsidP="00964A51">
            <w:pPr>
              <w:pStyle w:val="Akapitzlist"/>
              <w:numPr>
                <w:ilvl w:val="0"/>
                <w:numId w:val="61"/>
              </w:numPr>
              <w:autoSpaceDN w:val="0"/>
              <w:contextualSpacing/>
              <w:textAlignment w:val="baseline"/>
              <w:rPr>
                <w:rFonts w:ascii="Arial" w:eastAsia="SimSun" w:hAnsi="Arial" w:cs="Arial"/>
                <w:kern w:val="3"/>
                <w:sz w:val="20"/>
                <w:lang w:eastAsia="en-US"/>
              </w:rPr>
            </w:pPr>
          </w:p>
        </w:tc>
        <w:tc>
          <w:tcPr>
            <w:tcW w:w="2548" w:type="dxa"/>
          </w:tcPr>
          <w:p w:rsidR="007658E0" w:rsidRPr="000E2961" w:rsidRDefault="007658E0" w:rsidP="005B241D">
            <w:pPr>
              <w:pStyle w:val="NormalnyWeb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E2961">
              <w:rPr>
                <w:rFonts w:ascii="Arial" w:hAnsi="Arial" w:cs="Arial"/>
                <w:sz w:val="20"/>
                <w:szCs w:val="20"/>
              </w:rPr>
              <w:t>Przełącznik redukcja 52/25</w:t>
            </w:r>
          </w:p>
        </w:tc>
        <w:tc>
          <w:tcPr>
            <w:tcW w:w="709" w:type="dxa"/>
            <w:vAlign w:val="center"/>
          </w:tcPr>
          <w:p w:rsidR="007658E0" w:rsidRPr="000E2961" w:rsidRDefault="007658E0" w:rsidP="005B241D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0E2961">
              <w:rPr>
                <w:rFonts w:ascii="Arial" w:hAnsi="Arial" w:cs="Arial"/>
                <w:sz w:val="20"/>
              </w:rPr>
              <w:t>szt.</w:t>
            </w:r>
          </w:p>
        </w:tc>
        <w:tc>
          <w:tcPr>
            <w:tcW w:w="991" w:type="dxa"/>
            <w:vAlign w:val="center"/>
          </w:tcPr>
          <w:p w:rsidR="007658E0" w:rsidRPr="000E2961" w:rsidRDefault="007658E0" w:rsidP="000C1B20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0E2961">
              <w:rPr>
                <w:rFonts w:ascii="Arial" w:hAnsi="Arial" w:cs="Arial"/>
                <w:sz w:val="20"/>
              </w:rPr>
              <w:t xml:space="preserve">2 </w:t>
            </w:r>
          </w:p>
        </w:tc>
        <w:tc>
          <w:tcPr>
            <w:tcW w:w="1283" w:type="dxa"/>
            <w:shd w:val="clear" w:color="auto" w:fill="auto"/>
            <w:vAlign w:val="center"/>
          </w:tcPr>
          <w:p w:rsidR="007658E0" w:rsidRPr="000E2961" w:rsidRDefault="007658E0" w:rsidP="005B241D">
            <w:pPr>
              <w:suppressAutoHyphens w:val="0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969" w:type="dxa"/>
            <w:shd w:val="clear" w:color="auto" w:fill="auto"/>
            <w:vAlign w:val="center"/>
          </w:tcPr>
          <w:p w:rsidR="007658E0" w:rsidRPr="000E2961" w:rsidRDefault="007658E0" w:rsidP="005B241D">
            <w:pPr>
              <w:suppressAutoHyphens w:val="0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7658E0" w:rsidRPr="000E2961" w:rsidTr="00964A51">
        <w:trPr>
          <w:trHeight w:val="567"/>
          <w:jc w:val="center"/>
        </w:trPr>
        <w:tc>
          <w:tcPr>
            <w:tcW w:w="703" w:type="dxa"/>
            <w:vAlign w:val="center"/>
          </w:tcPr>
          <w:p w:rsidR="007658E0" w:rsidRPr="000E2961" w:rsidRDefault="007658E0" w:rsidP="00964A51">
            <w:pPr>
              <w:pStyle w:val="Akapitzlist"/>
              <w:numPr>
                <w:ilvl w:val="0"/>
                <w:numId w:val="61"/>
              </w:numPr>
              <w:autoSpaceDN w:val="0"/>
              <w:contextualSpacing/>
              <w:textAlignment w:val="baseline"/>
              <w:rPr>
                <w:rFonts w:ascii="Arial" w:eastAsia="SimSun" w:hAnsi="Arial" w:cs="Arial"/>
                <w:kern w:val="3"/>
                <w:sz w:val="20"/>
                <w:lang w:eastAsia="en-US"/>
              </w:rPr>
            </w:pPr>
          </w:p>
        </w:tc>
        <w:tc>
          <w:tcPr>
            <w:tcW w:w="2548" w:type="dxa"/>
          </w:tcPr>
          <w:p w:rsidR="007658E0" w:rsidRPr="000E2961" w:rsidRDefault="007658E0" w:rsidP="005B241D">
            <w:pPr>
              <w:pStyle w:val="NormalnyWeb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E2961">
              <w:rPr>
                <w:rFonts w:ascii="Arial" w:hAnsi="Arial" w:cs="Arial"/>
                <w:sz w:val="20"/>
                <w:szCs w:val="20"/>
              </w:rPr>
              <w:t>Zespół przyłączeniowy zasilania i powietrza do pojazdów ratowniczych</w:t>
            </w:r>
          </w:p>
        </w:tc>
        <w:tc>
          <w:tcPr>
            <w:tcW w:w="709" w:type="dxa"/>
            <w:vAlign w:val="center"/>
          </w:tcPr>
          <w:p w:rsidR="007658E0" w:rsidRPr="000E2961" w:rsidRDefault="007658E0" w:rsidP="005B241D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0E2961">
              <w:rPr>
                <w:rFonts w:ascii="Arial" w:hAnsi="Arial" w:cs="Arial"/>
                <w:sz w:val="20"/>
              </w:rPr>
              <w:t>szt.</w:t>
            </w:r>
          </w:p>
        </w:tc>
        <w:tc>
          <w:tcPr>
            <w:tcW w:w="991" w:type="dxa"/>
            <w:vAlign w:val="center"/>
          </w:tcPr>
          <w:p w:rsidR="007658E0" w:rsidRPr="000E2961" w:rsidRDefault="007658E0" w:rsidP="000C1B20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0E2961">
              <w:rPr>
                <w:rFonts w:ascii="Arial" w:hAnsi="Arial" w:cs="Arial"/>
                <w:sz w:val="20"/>
              </w:rPr>
              <w:t xml:space="preserve">1 </w:t>
            </w:r>
          </w:p>
        </w:tc>
        <w:tc>
          <w:tcPr>
            <w:tcW w:w="1283" w:type="dxa"/>
            <w:shd w:val="clear" w:color="auto" w:fill="auto"/>
            <w:vAlign w:val="center"/>
          </w:tcPr>
          <w:p w:rsidR="007658E0" w:rsidRPr="000E2961" w:rsidRDefault="007658E0" w:rsidP="005B241D">
            <w:pPr>
              <w:suppressAutoHyphens w:val="0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969" w:type="dxa"/>
            <w:shd w:val="clear" w:color="auto" w:fill="auto"/>
            <w:vAlign w:val="center"/>
          </w:tcPr>
          <w:p w:rsidR="007658E0" w:rsidRPr="000E2961" w:rsidRDefault="007658E0" w:rsidP="005B241D">
            <w:pPr>
              <w:suppressAutoHyphens w:val="0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7658E0" w:rsidRPr="000E2961" w:rsidTr="00964A51">
        <w:trPr>
          <w:trHeight w:val="567"/>
          <w:jc w:val="center"/>
        </w:trPr>
        <w:tc>
          <w:tcPr>
            <w:tcW w:w="703" w:type="dxa"/>
            <w:vAlign w:val="center"/>
          </w:tcPr>
          <w:p w:rsidR="007658E0" w:rsidRPr="000E2961" w:rsidRDefault="007658E0" w:rsidP="00964A51">
            <w:pPr>
              <w:pStyle w:val="Akapitzlist"/>
              <w:numPr>
                <w:ilvl w:val="0"/>
                <w:numId w:val="61"/>
              </w:numPr>
              <w:autoSpaceDN w:val="0"/>
              <w:contextualSpacing/>
              <w:textAlignment w:val="baseline"/>
              <w:rPr>
                <w:rFonts w:ascii="Arial" w:eastAsia="SimSun" w:hAnsi="Arial" w:cs="Arial"/>
                <w:kern w:val="3"/>
                <w:sz w:val="20"/>
                <w:lang w:eastAsia="en-US"/>
              </w:rPr>
            </w:pPr>
          </w:p>
        </w:tc>
        <w:tc>
          <w:tcPr>
            <w:tcW w:w="2548" w:type="dxa"/>
          </w:tcPr>
          <w:p w:rsidR="007658E0" w:rsidRPr="000E2961" w:rsidRDefault="007658E0" w:rsidP="005B241D">
            <w:pPr>
              <w:pStyle w:val="NormalnyWeb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E2961">
              <w:rPr>
                <w:rFonts w:ascii="Arial" w:hAnsi="Arial" w:cs="Arial"/>
                <w:sz w:val="20"/>
                <w:szCs w:val="20"/>
              </w:rPr>
              <w:t>Radiotelefon przewoźny</w:t>
            </w:r>
          </w:p>
        </w:tc>
        <w:tc>
          <w:tcPr>
            <w:tcW w:w="709" w:type="dxa"/>
            <w:vAlign w:val="center"/>
          </w:tcPr>
          <w:p w:rsidR="007658E0" w:rsidRPr="000E2961" w:rsidRDefault="007658E0" w:rsidP="005B241D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0E2961">
              <w:rPr>
                <w:rFonts w:ascii="Arial" w:hAnsi="Arial" w:cs="Arial"/>
                <w:sz w:val="20"/>
              </w:rPr>
              <w:t>szt.</w:t>
            </w:r>
          </w:p>
        </w:tc>
        <w:tc>
          <w:tcPr>
            <w:tcW w:w="991" w:type="dxa"/>
            <w:vAlign w:val="center"/>
          </w:tcPr>
          <w:p w:rsidR="007658E0" w:rsidRPr="000E2961" w:rsidRDefault="007658E0" w:rsidP="000C1B20">
            <w:pPr>
              <w:jc w:val="center"/>
              <w:rPr>
                <w:rFonts w:ascii="Arial" w:hAnsi="Arial" w:cs="Arial"/>
                <w:sz w:val="20"/>
              </w:rPr>
            </w:pPr>
            <w:r w:rsidRPr="000E2961">
              <w:rPr>
                <w:rFonts w:ascii="Arial" w:hAnsi="Arial" w:cs="Arial"/>
                <w:sz w:val="20"/>
              </w:rPr>
              <w:t xml:space="preserve">1 </w:t>
            </w:r>
          </w:p>
        </w:tc>
        <w:tc>
          <w:tcPr>
            <w:tcW w:w="1283" w:type="dxa"/>
            <w:shd w:val="clear" w:color="auto" w:fill="auto"/>
            <w:vAlign w:val="center"/>
          </w:tcPr>
          <w:p w:rsidR="007658E0" w:rsidRPr="000E2961" w:rsidRDefault="007658E0" w:rsidP="005B241D">
            <w:pPr>
              <w:suppressAutoHyphens w:val="0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969" w:type="dxa"/>
            <w:shd w:val="clear" w:color="auto" w:fill="auto"/>
            <w:vAlign w:val="center"/>
          </w:tcPr>
          <w:p w:rsidR="007658E0" w:rsidRPr="000E2961" w:rsidRDefault="007658E0" w:rsidP="005B241D">
            <w:pPr>
              <w:suppressAutoHyphens w:val="0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7658E0" w:rsidRPr="000E2961" w:rsidTr="00964A51">
        <w:trPr>
          <w:trHeight w:val="1325"/>
          <w:jc w:val="center"/>
        </w:trPr>
        <w:tc>
          <w:tcPr>
            <w:tcW w:w="6234" w:type="dxa"/>
            <w:gridSpan w:val="5"/>
            <w:vAlign w:val="center"/>
          </w:tcPr>
          <w:p w:rsidR="007658E0" w:rsidRPr="000E2961" w:rsidRDefault="007658E0" w:rsidP="005B241D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0E2961">
              <w:rPr>
                <w:rFonts w:ascii="Arial" w:hAnsi="Arial" w:cs="Arial"/>
                <w:b/>
                <w:sz w:val="20"/>
              </w:rPr>
              <w:t>ŁĄCZNA WARTOŚĆ OFERTY BRUTTO</w:t>
            </w:r>
          </w:p>
          <w:p w:rsidR="007658E0" w:rsidRPr="000E2961" w:rsidRDefault="007658E0" w:rsidP="005B241D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  <w:p w:rsidR="007658E0" w:rsidRPr="000E2961" w:rsidRDefault="007658E0" w:rsidP="005B241D">
            <w:pPr>
              <w:suppressAutoHyphens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0E2961">
              <w:rPr>
                <w:rFonts w:ascii="Arial" w:hAnsi="Arial" w:cs="Arial"/>
                <w:sz w:val="20"/>
              </w:rPr>
              <w:t xml:space="preserve">(wartość ta zostanie przyjęta do porównania ofert i należy ją </w:t>
            </w:r>
            <w:r w:rsidRPr="000E2961">
              <w:rPr>
                <w:rFonts w:ascii="Arial" w:hAnsi="Arial" w:cs="Arial"/>
                <w:sz w:val="20"/>
                <w:u w:val="single"/>
              </w:rPr>
              <w:t xml:space="preserve">przenieść </w:t>
            </w:r>
            <w:r w:rsidRPr="000E2961">
              <w:rPr>
                <w:rFonts w:ascii="Arial" w:hAnsi="Arial" w:cs="Arial"/>
                <w:sz w:val="20"/>
                <w:u w:val="single"/>
              </w:rPr>
              <w:br/>
              <w:t>do „Formularza Oferty”)</w:t>
            </w:r>
          </w:p>
        </w:tc>
        <w:tc>
          <w:tcPr>
            <w:tcW w:w="1969" w:type="dxa"/>
            <w:shd w:val="clear" w:color="auto" w:fill="auto"/>
          </w:tcPr>
          <w:p w:rsidR="007658E0" w:rsidRPr="000E2961" w:rsidRDefault="007658E0" w:rsidP="005B241D">
            <w:pPr>
              <w:pStyle w:val="NormalnyWeb"/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658E0" w:rsidRPr="000E2961" w:rsidRDefault="007658E0" w:rsidP="007658E0">
      <w:pPr>
        <w:rPr>
          <w:rFonts w:ascii="Arial" w:hAnsi="Arial" w:cs="Arial"/>
          <w:sz w:val="20"/>
        </w:rPr>
      </w:pPr>
    </w:p>
    <w:p w:rsidR="0085478B" w:rsidRDefault="0085478B" w:rsidP="0085478B">
      <w:pPr>
        <w:pStyle w:val="Tekstpodstawowy"/>
        <w:widowControl w:val="0"/>
        <w:tabs>
          <w:tab w:val="left" w:pos="360"/>
        </w:tabs>
        <w:ind w:right="66"/>
        <w:jc w:val="right"/>
        <w:rPr>
          <w:rFonts w:ascii="Arial" w:hAnsi="Arial" w:cs="Arial"/>
          <w:b w:val="0"/>
          <w:sz w:val="20"/>
        </w:rPr>
      </w:pPr>
    </w:p>
    <w:p w:rsidR="0085478B" w:rsidRDefault="0085478B" w:rsidP="0085478B"/>
    <w:p w:rsidR="002F5D9D" w:rsidRPr="00371B58" w:rsidRDefault="002F5D9D" w:rsidP="002F5D9D">
      <w:pPr>
        <w:spacing w:line="360" w:lineRule="auto"/>
        <w:jc w:val="both"/>
        <w:rPr>
          <w:rFonts w:ascii="Arial" w:hAnsi="Arial" w:cs="Arial"/>
          <w:sz w:val="22"/>
        </w:rPr>
      </w:pPr>
      <w:r w:rsidRPr="00371B58">
        <w:rPr>
          <w:rFonts w:ascii="Arial" w:hAnsi="Arial" w:cs="Arial"/>
          <w:sz w:val="22"/>
        </w:rPr>
        <w:t xml:space="preserve">…………….……. </w:t>
      </w:r>
      <w:r w:rsidRPr="00371B58">
        <w:rPr>
          <w:rFonts w:ascii="Arial" w:hAnsi="Arial" w:cs="Arial"/>
          <w:i/>
          <w:sz w:val="18"/>
        </w:rPr>
        <w:t>(miejscowość)</w:t>
      </w:r>
      <w:r w:rsidRPr="00371B58">
        <w:rPr>
          <w:rFonts w:ascii="Arial" w:hAnsi="Arial" w:cs="Arial"/>
          <w:i/>
          <w:sz w:val="22"/>
        </w:rPr>
        <w:t xml:space="preserve">, </w:t>
      </w:r>
      <w:r w:rsidRPr="00371B58">
        <w:rPr>
          <w:rFonts w:ascii="Arial" w:hAnsi="Arial" w:cs="Arial"/>
          <w:sz w:val="22"/>
        </w:rPr>
        <w:t xml:space="preserve">dnia ……….. r. </w:t>
      </w:r>
    </w:p>
    <w:p w:rsidR="0085478B" w:rsidRPr="00371B58" w:rsidRDefault="0085478B" w:rsidP="0085478B">
      <w:pPr>
        <w:rPr>
          <w:rFonts w:ascii="Arial" w:hAnsi="Arial" w:cs="Arial"/>
        </w:rPr>
      </w:pPr>
    </w:p>
    <w:p w:rsidR="0085478B" w:rsidRPr="00371B58" w:rsidRDefault="0085478B" w:rsidP="0085478B">
      <w:pPr>
        <w:rPr>
          <w:rFonts w:ascii="Arial" w:hAnsi="Arial" w:cs="Arial"/>
        </w:rPr>
      </w:pPr>
    </w:p>
    <w:p w:rsidR="0085478B" w:rsidRPr="00371B58" w:rsidRDefault="0085478B" w:rsidP="0085478B">
      <w:pPr>
        <w:rPr>
          <w:rFonts w:ascii="Arial" w:hAnsi="Arial" w:cs="Arial"/>
        </w:rPr>
      </w:pPr>
    </w:p>
    <w:p w:rsidR="0085478B" w:rsidRPr="00371B58" w:rsidRDefault="0085478B" w:rsidP="0085478B">
      <w:pPr>
        <w:ind w:left="4254"/>
        <w:jc w:val="center"/>
        <w:rPr>
          <w:rFonts w:ascii="Arial" w:hAnsi="Arial" w:cs="Arial"/>
        </w:rPr>
      </w:pPr>
      <w:r w:rsidRPr="00371B58">
        <w:rPr>
          <w:rFonts w:ascii="Arial" w:hAnsi="Arial" w:cs="Arial"/>
        </w:rPr>
        <w:t>..........................................................</w:t>
      </w:r>
    </w:p>
    <w:p w:rsidR="0085478B" w:rsidRPr="00371B58" w:rsidRDefault="0085478B" w:rsidP="00973B33">
      <w:pPr>
        <w:ind w:left="4254"/>
        <w:jc w:val="center"/>
        <w:rPr>
          <w:rFonts w:ascii="Arial" w:hAnsi="Arial" w:cs="Arial"/>
          <w:sz w:val="18"/>
          <w:szCs w:val="18"/>
        </w:rPr>
      </w:pPr>
      <w:r w:rsidRPr="00371B58">
        <w:rPr>
          <w:rFonts w:ascii="Arial" w:hAnsi="Arial" w:cs="Arial"/>
          <w:sz w:val="18"/>
          <w:szCs w:val="18"/>
        </w:rPr>
        <w:t>/podpis/y, pieczątki osoby/osób upoważnionych</w:t>
      </w:r>
    </w:p>
    <w:p w:rsidR="00973B33" w:rsidRPr="00371B58" w:rsidRDefault="0085478B" w:rsidP="00973B33">
      <w:pPr>
        <w:ind w:left="4254"/>
        <w:jc w:val="center"/>
        <w:rPr>
          <w:rFonts w:ascii="Arial" w:hAnsi="Arial" w:cs="Arial"/>
          <w:sz w:val="18"/>
          <w:szCs w:val="18"/>
        </w:rPr>
      </w:pPr>
      <w:r w:rsidRPr="00787A42">
        <w:rPr>
          <w:rFonts w:ascii="Arial" w:hAnsi="Arial" w:cs="Arial"/>
          <w:sz w:val="18"/>
          <w:szCs w:val="18"/>
        </w:rPr>
        <w:t>zgodne z pkt 12.</w:t>
      </w:r>
      <w:r w:rsidR="00787A42" w:rsidRPr="00787A42">
        <w:rPr>
          <w:rFonts w:ascii="Arial" w:hAnsi="Arial" w:cs="Arial"/>
          <w:sz w:val="18"/>
          <w:szCs w:val="18"/>
        </w:rPr>
        <w:t>5</w:t>
      </w:r>
      <w:r w:rsidRPr="00787A42">
        <w:rPr>
          <w:rFonts w:ascii="Arial" w:hAnsi="Arial" w:cs="Arial"/>
          <w:sz w:val="18"/>
          <w:szCs w:val="18"/>
        </w:rPr>
        <w:t xml:space="preserve"> zapytania ofertowego</w:t>
      </w:r>
      <w:bookmarkEnd w:id="2"/>
    </w:p>
    <w:sectPr w:rsidR="00973B33" w:rsidRPr="00371B58" w:rsidSect="00542623">
      <w:headerReference w:type="default" r:id="rId8"/>
      <w:footerReference w:type="default" r:id="rId9"/>
      <w:pgSz w:w="11906" w:h="16838" w:code="9"/>
      <w:pgMar w:top="1418" w:right="1134" w:bottom="1418" w:left="1418" w:header="851" w:footer="851" w:gutter="0"/>
      <w:cols w:space="708"/>
      <w:docGrid w:linePitch="600" w:charSpace="3276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0248" w:rsidRDefault="00780248">
      <w:r>
        <w:separator/>
      </w:r>
    </w:p>
  </w:endnote>
  <w:endnote w:type="continuationSeparator" w:id="1">
    <w:p w:rsidR="00780248" w:rsidRDefault="007802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tarSymbol">
    <w:altName w:val="Yu Gothic"/>
    <w:charset w:val="02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ndale Sans U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7AA0" w:rsidRPr="00E23B92" w:rsidRDefault="00DE01C4" w:rsidP="0067766D">
    <w:pPr>
      <w:pStyle w:val="Stopka"/>
      <w:jc w:val="right"/>
      <w:rPr>
        <w:rFonts w:ascii="Arial" w:hAnsi="Arial" w:cs="Arial"/>
        <w:sz w:val="22"/>
        <w:szCs w:val="18"/>
      </w:rPr>
    </w:pPr>
    <w:r w:rsidRPr="00E23B92">
      <w:rPr>
        <w:rFonts w:ascii="Arial" w:hAnsi="Arial" w:cs="Arial"/>
        <w:sz w:val="22"/>
        <w:szCs w:val="18"/>
      </w:rPr>
      <w:fldChar w:fldCharType="begin"/>
    </w:r>
    <w:r w:rsidR="00DC7AA0" w:rsidRPr="00E23B92">
      <w:rPr>
        <w:rFonts w:ascii="Arial" w:hAnsi="Arial" w:cs="Arial"/>
        <w:sz w:val="22"/>
        <w:szCs w:val="18"/>
      </w:rPr>
      <w:instrText xml:space="preserve"> PAGE </w:instrText>
    </w:r>
    <w:r w:rsidRPr="00E23B92">
      <w:rPr>
        <w:rFonts w:ascii="Arial" w:hAnsi="Arial" w:cs="Arial"/>
        <w:sz w:val="22"/>
        <w:szCs w:val="18"/>
      </w:rPr>
      <w:fldChar w:fldCharType="separate"/>
    </w:r>
    <w:r w:rsidR="00964A51">
      <w:rPr>
        <w:rFonts w:ascii="Arial" w:hAnsi="Arial" w:cs="Arial"/>
        <w:noProof/>
        <w:sz w:val="22"/>
        <w:szCs w:val="18"/>
      </w:rPr>
      <w:t>1</w:t>
    </w:r>
    <w:r w:rsidRPr="00E23B92">
      <w:rPr>
        <w:rFonts w:ascii="Arial" w:hAnsi="Arial" w:cs="Arial"/>
        <w:sz w:val="22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0248" w:rsidRDefault="00780248">
      <w:r>
        <w:separator/>
      </w:r>
    </w:p>
  </w:footnote>
  <w:footnote w:type="continuationSeparator" w:id="1">
    <w:p w:rsidR="00780248" w:rsidRDefault="0078024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23D9" w:rsidRPr="005B525D" w:rsidRDefault="00C723D9" w:rsidP="00C723D9">
    <w:pPr>
      <w:rPr>
        <w:rFonts w:ascii="Arial" w:hAnsi="Arial" w:cs="Arial"/>
        <w:sz w:val="22"/>
        <w:szCs w:val="22"/>
      </w:rPr>
    </w:pPr>
    <w:r w:rsidRPr="005B525D">
      <w:rPr>
        <w:rFonts w:ascii="Arial" w:hAnsi="Arial" w:cs="Arial"/>
        <w:sz w:val="22"/>
        <w:szCs w:val="22"/>
      </w:rPr>
      <w:t>Oznaczenie sprawy</w:t>
    </w:r>
    <w:r w:rsidRPr="004D6D8C">
      <w:rPr>
        <w:rFonts w:ascii="Arial" w:hAnsi="Arial" w:cs="Arial"/>
        <w:sz w:val="22"/>
        <w:szCs w:val="22"/>
      </w:rPr>
      <w:t xml:space="preserve">: </w:t>
    </w:r>
    <w:bookmarkStart w:id="3" w:name="_Hlk181168343"/>
    <w:r w:rsidR="00586E5A">
      <w:rPr>
        <w:rFonts w:ascii="Arial" w:eastAsia="Andale Sans UI" w:hAnsi="Arial" w:cs="Arial"/>
        <w:sz w:val="22"/>
        <w:szCs w:val="22"/>
      </w:rPr>
      <w:t>WZKO</w:t>
    </w:r>
    <w:r w:rsidRPr="004D6D8C">
      <w:rPr>
        <w:rFonts w:ascii="Arial" w:eastAsia="Andale Sans UI" w:hAnsi="Arial" w:cs="Arial"/>
        <w:sz w:val="22"/>
        <w:szCs w:val="22"/>
      </w:rPr>
      <w:t>.2710.</w:t>
    </w:r>
    <w:r w:rsidR="00C776DA">
      <w:rPr>
        <w:rFonts w:ascii="Arial" w:eastAsia="Andale Sans UI" w:hAnsi="Arial" w:cs="Arial"/>
        <w:sz w:val="22"/>
        <w:szCs w:val="22"/>
      </w:rPr>
      <w:t>24</w:t>
    </w:r>
    <w:r w:rsidRPr="004D6D8C">
      <w:rPr>
        <w:rFonts w:ascii="Arial" w:eastAsia="Andale Sans UI" w:hAnsi="Arial" w:cs="Arial"/>
        <w:sz w:val="22"/>
        <w:szCs w:val="22"/>
      </w:rPr>
      <w:t>.202</w:t>
    </w:r>
    <w:bookmarkEnd w:id="3"/>
    <w:r w:rsidR="00586E5A">
      <w:rPr>
        <w:rFonts w:ascii="Arial" w:eastAsia="Andale Sans UI" w:hAnsi="Arial" w:cs="Arial"/>
        <w:sz w:val="22"/>
        <w:szCs w:val="22"/>
      </w:rPr>
      <w:t>6</w:t>
    </w:r>
  </w:p>
  <w:p w:rsidR="00DC7AA0" w:rsidRDefault="00DC7AA0">
    <w:pPr>
      <w:rPr>
        <w:sz w:val="22"/>
        <w:szCs w:val="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EA3ED642"/>
    <w:lvl w:ilvl="0">
      <w:start w:val="1"/>
      <w:numFmt w:val="decimal"/>
      <w:lvlText w:val="%1."/>
      <w:lvlJc w:val="left"/>
      <w:pPr>
        <w:tabs>
          <w:tab w:val="num" w:pos="491"/>
        </w:tabs>
        <w:ind w:left="923" w:hanging="432"/>
      </w:pPr>
      <w:rPr>
        <w:b w:val="0"/>
      </w:rPr>
    </w:lvl>
    <w:lvl w:ilvl="1">
      <w:start w:val="1"/>
      <w:numFmt w:val="none"/>
      <w:suff w:val="nothing"/>
      <w:lvlText w:val=""/>
      <w:lvlJc w:val="left"/>
      <w:pPr>
        <w:tabs>
          <w:tab w:val="num" w:pos="491"/>
        </w:tabs>
        <w:ind w:left="1067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491"/>
        </w:tabs>
        <w:ind w:left="1211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491"/>
        </w:tabs>
        <w:ind w:left="1355" w:hanging="864"/>
      </w:pPr>
    </w:lvl>
    <w:lvl w:ilvl="4">
      <w:start w:val="1"/>
      <w:numFmt w:val="decimal"/>
      <w:lvlText w:val=".%5"/>
      <w:lvlJc w:val="left"/>
      <w:pPr>
        <w:tabs>
          <w:tab w:val="num" w:pos="2651"/>
        </w:tabs>
        <w:ind w:left="2651" w:hanging="360"/>
      </w:pPr>
    </w:lvl>
    <w:lvl w:ilvl="5">
      <w:start w:val="1"/>
      <w:numFmt w:val="none"/>
      <w:suff w:val="nothing"/>
      <w:lvlText w:val=""/>
      <w:lvlJc w:val="left"/>
      <w:pPr>
        <w:tabs>
          <w:tab w:val="num" w:pos="491"/>
        </w:tabs>
        <w:ind w:left="1643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491"/>
        </w:tabs>
        <w:ind w:left="1787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491"/>
        </w:tabs>
        <w:ind w:left="1931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491"/>
        </w:tabs>
        <w:ind w:left="2075" w:hanging="1584"/>
      </w:pPr>
    </w:lvl>
  </w:abstractNum>
  <w:abstractNum w:abstractNumId="1">
    <w:nsid w:val="00000003"/>
    <w:multiLevelType w:val="multilevel"/>
    <w:tmpl w:val="9A86A450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4"/>
    <w:multiLevelType w:val="multilevel"/>
    <w:tmpl w:val="D38C2040"/>
    <w:name w:val="WW8Num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ascii="Times New Roman" w:eastAsia="Times New Roman" w:hAnsi="Times New Roman" w:cs="Wingdings" w:hint="default"/>
        <w:b w:val="0"/>
        <w:i w:val="0"/>
        <w:kern w:val="1"/>
        <w:sz w:val="24"/>
        <w:szCs w:val="24"/>
        <w:lang w:eastAsia="ar-SA"/>
      </w:rPr>
    </w:lvl>
    <w:lvl w:ilvl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3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Wingdings"/>
        <w:b w:val="0"/>
        <w:bCs w:val="0"/>
        <w:sz w:val="24"/>
        <w:szCs w:val="24"/>
      </w:rPr>
    </w:lvl>
  </w:abstractNum>
  <w:abstractNum w:abstractNumId="4">
    <w:nsid w:val="00000006"/>
    <w:multiLevelType w:val="singleLevel"/>
    <w:tmpl w:val="9D460468"/>
    <w:name w:val="WW8Num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Times New Roman" w:hint="default"/>
        <w:b w:val="0"/>
        <w:i w:val="0"/>
        <w:sz w:val="22"/>
        <w:szCs w:val="24"/>
        <w:lang w:eastAsia="ar-SA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-1440"/>
        </w:tabs>
        <w:ind w:left="720" w:hanging="360"/>
      </w:pPr>
    </w:lvl>
  </w:abstractNum>
  <w:abstractNum w:abstractNumId="6">
    <w:nsid w:val="00000008"/>
    <w:multiLevelType w:val="singleLevel"/>
    <w:tmpl w:val="46EC4C1C"/>
    <w:name w:val="WW8Num8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60"/>
      </w:pPr>
      <w:rPr>
        <w:b w:val="0"/>
        <w:i w:val="0"/>
        <w:sz w:val="24"/>
        <w:szCs w:val="24"/>
      </w:rPr>
    </w:lvl>
  </w:abstractNum>
  <w:abstractNum w:abstractNumId="7">
    <w:nsid w:val="0000000A"/>
    <w:multiLevelType w:val="multilevel"/>
    <w:tmpl w:val="B6E863CA"/>
    <w:name w:val="WW8Num10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Wingdings" w:hint="default"/>
        <w:b w:val="0"/>
        <w:i w:val="0"/>
        <w:sz w:val="24"/>
        <w:szCs w:val="24"/>
        <w:lang w:eastAsia="ar-SA"/>
      </w:rPr>
    </w:lvl>
    <w:lvl w:ilvl="1">
      <w:start w:val="1"/>
      <w:numFmt w:val="decimal"/>
      <w:lvlText w:val="%2."/>
      <w:lvlJc w:val="left"/>
      <w:pPr>
        <w:tabs>
          <w:tab w:val="num" w:pos="1429"/>
        </w:tabs>
        <w:ind w:left="1429" w:hanging="360"/>
      </w:pPr>
    </w:lvl>
    <w:lvl w:ilvl="2">
      <w:start w:val="1"/>
      <w:numFmt w:val="decimal"/>
      <w:lvlText w:val="%3."/>
      <w:lvlJc w:val="left"/>
      <w:pPr>
        <w:tabs>
          <w:tab w:val="num" w:pos="1789"/>
        </w:tabs>
        <w:ind w:left="1789" w:hanging="360"/>
      </w:pPr>
    </w:lvl>
    <w:lvl w:ilvl="3">
      <w:start w:val="1"/>
      <w:numFmt w:val="decimal"/>
      <w:lvlText w:val="%4."/>
      <w:lvlJc w:val="left"/>
      <w:pPr>
        <w:tabs>
          <w:tab w:val="num" w:pos="2149"/>
        </w:tabs>
        <w:ind w:left="2149" w:hanging="360"/>
      </w:pPr>
    </w:lvl>
    <w:lvl w:ilvl="4">
      <w:start w:val="1"/>
      <w:numFmt w:val="decimal"/>
      <w:lvlText w:val="%5."/>
      <w:lvlJc w:val="left"/>
      <w:pPr>
        <w:tabs>
          <w:tab w:val="num" w:pos="2509"/>
        </w:tabs>
        <w:ind w:left="2509" w:hanging="360"/>
      </w:pPr>
    </w:lvl>
    <w:lvl w:ilvl="5">
      <w:start w:val="1"/>
      <w:numFmt w:val="decimal"/>
      <w:lvlText w:val="%6."/>
      <w:lvlJc w:val="left"/>
      <w:pPr>
        <w:tabs>
          <w:tab w:val="num" w:pos="2869"/>
        </w:tabs>
        <w:ind w:left="2869" w:hanging="360"/>
      </w:pPr>
    </w:lvl>
    <w:lvl w:ilvl="6">
      <w:start w:val="1"/>
      <w:numFmt w:val="decimal"/>
      <w:lvlText w:val="%7."/>
      <w:lvlJc w:val="left"/>
      <w:pPr>
        <w:tabs>
          <w:tab w:val="num" w:pos="3229"/>
        </w:tabs>
        <w:ind w:left="3229" w:hanging="360"/>
      </w:pPr>
    </w:lvl>
    <w:lvl w:ilvl="7">
      <w:start w:val="1"/>
      <w:numFmt w:val="decimal"/>
      <w:lvlText w:val="%8."/>
      <w:lvlJc w:val="left"/>
      <w:pPr>
        <w:tabs>
          <w:tab w:val="num" w:pos="3589"/>
        </w:tabs>
        <w:ind w:left="3589" w:hanging="360"/>
      </w:pPr>
    </w:lvl>
    <w:lvl w:ilvl="8">
      <w:start w:val="1"/>
      <w:numFmt w:val="decimal"/>
      <w:lvlText w:val="%9."/>
      <w:lvlJc w:val="left"/>
      <w:pPr>
        <w:tabs>
          <w:tab w:val="num" w:pos="3949"/>
        </w:tabs>
        <w:ind w:left="3949" w:hanging="360"/>
      </w:pPr>
    </w:lvl>
  </w:abstractNum>
  <w:abstractNum w:abstractNumId="8">
    <w:nsid w:val="0000000B"/>
    <w:multiLevelType w:val="multilevel"/>
    <w:tmpl w:val="3730A924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0000000C"/>
    <w:multiLevelType w:val="multilevel"/>
    <w:tmpl w:val="C25A6B3E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>
    <w:nsid w:val="0000000D"/>
    <w:multiLevelType w:val="multilevel"/>
    <w:tmpl w:val="EADEC5AA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>
    <w:nsid w:val="0000000E"/>
    <w:multiLevelType w:val="singleLevel"/>
    <w:tmpl w:val="64A8F51C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2346" w:hanging="360"/>
      </w:pPr>
      <w:rPr>
        <w:rFonts w:ascii="Arial" w:eastAsia="Times New Roman" w:hAnsi="Arial" w:cs="Arial" w:hint="default"/>
        <w:b w:val="0"/>
        <w:i w:val="0"/>
        <w:sz w:val="22"/>
        <w:szCs w:val="22"/>
      </w:rPr>
    </w:lvl>
  </w:abstractNum>
  <w:abstractNum w:abstractNumId="12">
    <w:nsid w:val="00000012"/>
    <w:multiLevelType w:val="multilevel"/>
    <w:tmpl w:val="D4FEBFA6"/>
    <w:name w:val="WW8Num1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nsid w:val="00000013"/>
    <w:multiLevelType w:val="multi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/>
        <w:i w:val="0"/>
        <w:sz w:val="24"/>
        <w:highlight w:val="white"/>
      </w:rPr>
    </w:lvl>
    <w:lvl w:ilvl="1">
      <w:start w:val="1"/>
      <w:numFmt w:val="decimal"/>
      <w:lvlText w:val="%2."/>
      <w:lvlJc w:val="left"/>
      <w:pPr>
        <w:tabs>
          <w:tab w:val="num" w:pos="1420"/>
        </w:tabs>
        <w:ind w:left="1420" w:hanging="340"/>
      </w:pPr>
      <w:rPr>
        <w:rFonts w:ascii="Symbol" w:hAnsi="Symbol" w:cs="Symbol"/>
        <w:b w:val="0"/>
        <w:bCs/>
        <w:i w:val="0"/>
        <w:sz w:val="24"/>
        <w:szCs w:val="24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4">
    <w:nsid w:val="00000015"/>
    <w:multiLevelType w:val="multi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  <w:szCs w:val="24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>
    <w:nsid w:val="00000019"/>
    <w:multiLevelType w:val="singleLevel"/>
    <w:tmpl w:val="00000019"/>
    <w:name w:val="WW8Num25"/>
    <w:lvl w:ilvl="0">
      <w:start w:val="1"/>
      <w:numFmt w:val="bullet"/>
      <w:lvlText w:val=""/>
      <w:lvlJc w:val="left"/>
      <w:pPr>
        <w:tabs>
          <w:tab w:val="num" w:pos="0"/>
        </w:tabs>
        <w:ind w:left="786" w:hanging="360"/>
      </w:pPr>
      <w:rPr>
        <w:rFonts w:ascii="Wingdings" w:hAnsi="Wingdings" w:cs="Times New Roman"/>
        <w:b w:val="0"/>
        <w:i w:val="0"/>
        <w:sz w:val="20"/>
        <w:szCs w:val="18"/>
      </w:rPr>
    </w:lvl>
  </w:abstractNum>
  <w:abstractNum w:abstractNumId="16">
    <w:nsid w:val="0000001C"/>
    <w:multiLevelType w:val="singleLevel"/>
    <w:tmpl w:val="0000001C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Wingdings"/>
        <w:b w:val="0"/>
        <w:i w:val="0"/>
        <w:sz w:val="24"/>
      </w:rPr>
    </w:lvl>
  </w:abstractNum>
  <w:abstractNum w:abstractNumId="17">
    <w:nsid w:val="0000001E"/>
    <w:multiLevelType w:val="singleLevel"/>
    <w:tmpl w:val="0000001E"/>
    <w:name w:val="WW8Num30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ascii="Times New Roman" w:hAnsi="Times New Roman" w:cs="Wingdings"/>
        <w:sz w:val="24"/>
        <w:szCs w:val="24"/>
      </w:rPr>
    </w:lvl>
  </w:abstractNum>
  <w:abstractNum w:abstractNumId="18">
    <w:nsid w:val="0156768E"/>
    <w:multiLevelType w:val="hybridMultilevel"/>
    <w:tmpl w:val="E49CCD1C"/>
    <w:lvl w:ilvl="0" w:tplc="E4D448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03DF3A7D"/>
    <w:multiLevelType w:val="multilevel"/>
    <w:tmpl w:val="A418DEE0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0">
    <w:nsid w:val="04F02481"/>
    <w:multiLevelType w:val="hybridMultilevel"/>
    <w:tmpl w:val="CC4C368E"/>
    <w:lvl w:ilvl="0" w:tplc="41804E8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069C327A"/>
    <w:multiLevelType w:val="hybridMultilevel"/>
    <w:tmpl w:val="8878EC14"/>
    <w:lvl w:ilvl="0" w:tplc="1EFACA5A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07922DD1"/>
    <w:multiLevelType w:val="hybridMultilevel"/>
    <w:tmpl w:val="DF240F40"/>
    <w:lvl w:ilvl="0" w:tplc="62C6AE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09F34FFD"/>
    <w:multiLevelType w:val="hybridMultilevel"/>
    <w:tmpl w:val="E92CE974"/>
    <w:lvl w:ilvl="0" w:tplc="62C6AE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0D3604FD"/>
    <w:multiLevelType w:val="hybridMultilevel"/>
    <w:tmpl w:val="353A4A78"/>
    <w:lvl w:ilvl="0" w:tplc="62C6AE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0FDE5A78"/>
    <w:multiLevelType w:val="hybridMultilevel"/>
    <w:tmpl w:val="FC92F534"/>
    <w:lvl w:ilvl="0" w:tplc="62C6AE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10F41CE5"/>
    <w:multiLevelType w:val="hybridMultilevel"/>
    <w:tmpl w:val="6B4E2B6C"/>
    <w:lvl w:ilvl="0" w:tplc="62C6AE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147333DA"/>
    <w:multiLevelType w:val="hybridMultilevel"/>
    <w:tmpl w:val="DED65EF2"/>
    <w:lvl w:ilvl="0" w:tplc="62C6AE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16F31240"/>
    <w:multiLevelType w:val="multilevel"/>
    <w:tmpl w:val="DEA29E60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Wingdings" w:hint="default"/>
        <w:b w:val="0"/>
        <w:i w:val="0"/>
        <w:sz w:val="22"/>
        <w:szCs w:val="24"/>
        <w:lang w:eastAsia="ar-SA"/>
      </w:rPr>
    </w:lvl>
    <w:lvl w:ilvl="1">
      <w:start w:val="1"/>
      <w:numFmt w:val="decimal"/>
      <w:lvlText w:val="%2."/>
      <w:lvlJc w:val="left"/>
      <w:pPr>
        <w:tabs>
          <w:tab w:val="num" w:pos="1429"/>
        </w:tabs>
        <w:ind w:left="1429" w:hanging="360"/>
      </w:pPr>
    </w:lvl>
    <w:lvl w:ilvl="2">
      <w:start w:val="1"/>
      <w:numFmt w:val="decimal"/>
      <w:lvlText w:val="%3)"/>
      <w:lvlJc w:val="left"/>
      <w:pPr>
        <w:tabs>
          <w:tab w:val="num" w:pos="1789"/>
        </w:tabs>
        <w:ind w:left="1789" w:hanging="360"/>
      </w:pPr>
    </w:lvl>
    <w:lvl w:ilvl="3">
      <w:start w:val="1"/>
      <w:numFmt w:val="decimal"/>
      <w:lvlText w:val="%4."/>
      <w:lvlJc w:val="left"/>
      <w:pPr>
        <w:tabs>
          <w:tab w:val="num" w:pos="2149"/>
        </w:tabs>
        <w:ind w:left="2149" w:hanging="360"/>
      </w:pPr>
    </w:lvl>
    <w:lvl w:ilvl="4">
      <w:start w:val="1"/>
      <w:numFmt w:val="decimal"/>
      <w:lvlText w:val="%5."/>
      <w:lvlJc w:val="left"/>
      <w:pPr>
        <w:tabs>
          <w:tab w:val="num" w:pos="2509"/>
        </w:tabs>
        <w:ind w:left="2509" w:hanging="360"/>
      </w:pPr>
    </w:lvl>
    <w:lvl w:ilvl="5">
      <w:start w:val="1"/>
      <w:numFmt w:val="decimal"/>
      <w:lvlText w:val="%6."/>
      <w:lvlJc w:val="left"/>
      <w:pPr>
        <w:tabs>
          <w:tab w:val="num" w:pos="2869"/>
        </w:tabs>
        <w:ind w:left="2869" w:hanging="360"/>
      </w:pPr>
    </w:lvl>
    <w:lvl w:ilvl="6">
      <w:start w:val="1"/>
      <w:numFmt w:val="decimal"/>
      <w:lvlText w:val="%7."/>
      <w:lvlJc w:val="left"/>
      <w:pPr>
        <w:tabs>
          <w:tab w:val="num" w:pos="3229"/>
        </w:tabs>
        <w:ind w:left="3229" w:hanging="360"/>
      </w:pPr>
    </w:lvl>
    <w:lvl w:ilvl="7">
      <w:start w:val="1"/>
      <w:numFmt w:val="decimal"/>
      <w:lvlText w:val="%8."/>
      <w:lvlJc w:val="left"/>
      <w:pPr>
        <w:tabs>
          <w:tab w:val="num" w:pos="3589"/>
        </w:tabs>
        <w:ind w:left="3589" w:hanging="360"/>
      </w:pPr>
    </w:lvl>
    <w:lvl w:ilvl="8">
      <w:start w:val="1"/>
      <w:numFmt w:val="decimal"/>
      <w:lvlText w:val="%9."/>
      <w:lvlJc w:val="left"/>
      <w:pPr>
        <w:tabs>
          <w:tab w:val="num" w:pos="3949"/>
        </w:tabs>
        <w:ind w:left="3949" w:hanging="360"/>
      </w:pPr>
    </w:lvl>
  </w:abstractNum>
  <w:abstractNum w:abstractNumId="29">
    <w:nsid w:val="19242C9E"/>
    <w:multiLevelType w:val="hybridMultilevel"/>
    <w:tmpl w:val="CF826030"/>
    <w:lvl w:ilvl="0" w:tplc="62C6AE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19632E73"/>
    <w:multiLevelType w:val="singleLevel"/>
    <w:tmpl w:val="0000001E"/>
    <w:lvl w:ilvl="0">
      <w:start w:val="1"/>
      <w:numFmt w:val="decimal"/>
      <w:lvlText w:val="%1)"/>
      <w:lvlJc w:val="left"/>
      <w:pPr>
        <w:tabs>
          <w:tab w:val="num" w:pos="0"/>
        </w:tabs>
        <w:ind w:left="930" w:hanging="360"/>
      </w:pPr>
    </w:lvl>
  </w:abstractNum>
  <w:abstractNum w:abstractNumId="31">
    <w:nsid w:val="20FC12D5"/>
    <w:multiLevelType w:val="hybridMultilevel"/>
    <w:tmpl w:val="5E5C64B4"/>
    <w:lvl w:ilvl="0" w:tplc="62C6AE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215A3733"/>
    <w:multiLevelType w:val="hybridMultilevel"/>
    <w:tmpl w:val="C9AA22CC"/>
    <w:lvl w:ilvl="0" w:tplc="62C6AE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25973D78"/>
    <w:multiLevelType w:val="hybridMultilevel"/>
    <w:tmpl w:val="EC785250"/>
    <w:lvl w:ilvl="0" w:tplc="62C6AE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29BD6CBE"/>
    <w:multiLevelType w:val="multilevel"/>
    <w:tmpl w:val="EFE001FE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Wingdings" w:hint="default"/>
        <w:b w:val="0"/>
        <w:i w:val="0"/>
        <w:sz w:val="16"/>
        <w:szCs w:val="24"/>
        <w:lang w:eastAsia="ar-SA"/>
      </w:rPr>
    </w:lvl>
    <w:lvl w:ilvl="1">
      <w:start w:val="1"/>
      <w:numFmt w:val="decimal"/>
      <w:lvlText w:val="%2."/>
      <w:lvlJc w:val="left"/>
      <w:pPr>
        <w:tabs>
          <w:tab w:val="num" w:pos="1429"/>
        </w:tabs>
        <w:ind w:left="1429" w:hanging="360"/>
      </w:pPr>
    </w:lvl>
    <w:lvl w:ilvl="2">
      <w:start w:val="1"/>
      <w:numFmt w:val="lowerLetter"/>
      <w:lvlText w:val="%3)"/>
      <w:lvlJc w:val="left"/>
      <w:pPr>
        <w:tabs>
          <w:tab w:val="num" w:pos="1789"/>
        </w:tabs>
        <w:ind w:left="1789" w:hanging="360"/>
      </w:pPr>
    </w:lvl>
    <w:lvl w:ilvl="3">
      <w:start w:val="1"/>
      <w:numFmt w:val="decimal"/>
      <w:lvlText w:val="%4."/>
      <w:lvlJc w:val="left"/>
      <w:pPr>
        <w:tabs>
          <w:tab w:val="num" w:pos="2149"/>
        </w:tabs>
        <w:ind w:left="2149" w:hanging="360"/>
      </w:pPr>
    </w:lvl>
    <w:lvl w:ilvl="4">
      <w:start w:val="1"/>
      <w:numFmt w:val="decimal"/>
      <w:lvlText w:val="%5."/>
      <w:lvlJc w:val="left"/>
      <w:pPr>
        <w:tabs>
          <w:tab w:val="num" w:pos="2509"/>
        </w:tabs>
        <w:ind w:left="2509" w:hanging="360"/>
      </w:pPr>
    </w:lvl>
    <w:lvl w:ilvl="5">
      <w:start w:val="1"/>
      <w:numFmt w:val="decimal"/>
      <w:lvlText w:val="%6."/>
      <w:lvlJc w:val="left"/>
      <w:pPr>
        <w:tabs>
          <w:tab w:val="num" w:pos="2869"/>
        </w:tabs>
        <w:ind w:left="2869" w:hanging="360"/>
      </w:pPr>
    </w:lvl>
    <w:lvl w:ilvl="6">
      <w:start w:val="1"/>
      <w:numFmt w:val="decimal"/>
      <w:lvlText w:val="%7."/>
      <w:lvlJc w:val="left"/>
      <w:pPr>
        <w:tabs>
          <w:tab w:val="num" w:pos="3229"/>
        </w:tabs>
        <w:ind w:left="3229" w:hanging="360"/>
      </w:pPr>
    </w:lvl>
    <w:lvl w:ilvl="7">
      <w:start w:val="1"/>
      <w:numFmt w:val="decimal"/>
      <w:lvlText w:val="%8."/>
      <w:lvlJc w:val="left"/>
      <w:pPr>
        <w:tabs>
          <w:tab w:val="num" w:pos="3589"/>
        </w:tabs>
        <w:ind w:left="3589" w:hanging="360"/>
      </w:pPr>
    </w:lvl>
    <w:lvl w:ilvl="8">
      <w:start w:val="1"/>
      <w:numFmt w:val="decimal"/>
      <w:lvlText w:val="%9."/>
      <w:lvlJc w:val="left"/>
      <w:pPr>
        <w:tabs>
          <w:tab w:val="num" w:pos="3949"/>
        </w:tabs>
        <w:ind w:left="3949" w:hanging="360"/>
      </w:pPr>
    </w:lvl>
  </w:abstractNum>
  <w:abstractNum w:abstractNumId="35">
    <w:nsid w:val="2AFB22F2"/>
    <w:multiLevelType w:val="hybridMultilevel"/>
    <w:tmpl w:val="98D0F306"/>
    <w:lvl w:ilvl="0" w:tplc="62C6AE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2BC90A14"/>
    <w:multiLevelType w:val="hybridMultilevel"/>
    <w:tmpl w:val="85D843CE"/>
    <w:lvl w:ilvl="0" w:tplc="62C6AE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2C85243E"/>
    <w:multiLevelType w:val="hybridMultilevel"/>
    <w:tmpl w:val="15221C0E"/>
    <w:lvl w:ilvl="0" w:tplc="62C6AE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2FC01C6A"/>
    <w:multiLevelType w:val="hybridMultilevel"/>
    <w:tmpl w:val="5E822D48"/>
    <w:lvl w:ilvl="0" w:tplc="AFD04C24">
      <w:numFmt w:val="bullet"/>
      <w:lvlText w:val=""/>
      <w:lvlJc w:val="left"/>
      <w:pPr>
        <w:ind w:left="1633" w:hanging="360"/>
      </w:pPr>
      <w:rPr>
        <w:rFonts w:ascii="Symbol" w:hAnsi="Symbol" w:cs="Times New Roman" w:hint="default"/>
        <w:b/>
        <w:szCs w:val="17"/>
        <w:lang w:eastAsia="ar-SA"/>
      </w:rPr>
    </w:lvl>
    <w:lvl w:ilvl="1" w:tplc="04150003" w:tentative="1">
      <w:start w:val="1"/>
      <w:numFmt w:val="bullet"/>
      <w:lvlText w:val="o"/>
      <w:lvlJc w:val="left"/>
      <w:pPr>
        <w:ind w:left="23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3" w:hanging="360"/>
      </w:pPr>
      <w:rPr>
        <w:rFonts w:ascii="Wingdings" w:hAnsi="Wingdings" w:hint="default"/>
      </w:rPr>
    </w:lvl>
  </w:abstractNum>
  <w:abstractNum w:abstractNumId="39">
    <w:nsid w:val="2FF7640D"/>
    <w:multiLevelType w:val="hybridMultilevel"/>
    <w:tmpl w:val="178CD030"/>
    <w:lvl w:ilvl="0" w:tplc="62C6AE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311B0995"/>
    <w:multiLevelType w:val="hybridMultilevel"/>
    <w:tmpl w:val="9AA8B2D4"/>
    <w:lvl w:ilvl="0" w:tplc="62C6AE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318A290B"/>
    <w:multiLevelType w:val="hybridMultilevel"/>
    <w:tmpl w:val="A4E208DE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2">
    <w:nsid w:val="34253BBB"/>
    <w:multiLevelType w:val="hybridMultilevel"/>
    <w:tmpl w:val="9246ED0C"/>
    <w:name w:val="WW8Num112"/>
    <w:lvl w:ilvl="0" w:tplc="04150011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346F47BB"/>
    <w:multiLevelType w:val="hybridMultilevel"/>
    <w:tmpl w:val="45B49E2E"/>
    <w:lvl w:ilvl="0" w:tplc="62C6AE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36F93C87"/>
    <w:multiLevelType w:val="hybridMultilevel"/>
    <w:tmpl w:val="7A22F0F4"/>
    <w:lvl w:ilvl="0" w:tplc="62C6AE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3963555A"/>
    <w:multiLevelType w:val="multilevel"/>
    <w:tmpl w:val="5B4257D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Wingdings" w:hint="default"/>
        <w:b w:val="0"/>
        <w:i w:val="0"/>
        <w:sz w:val="22"/>
        <w:szCs w:val="24"/>
        <w:lang w:eastAsia="ar-SA"/>
      </w:rPr>
    </w:lvl>
    <w:lvl w:ilvl="1">
      <w:start w:val="1"/>
      <w:numFmt w:val="decimal"/>
      <w:lvlText w:val="%2."/>
      <w:lvlJc w:val="left"/>
      <w:pPr>
        <w:tabs>
          <w:tab w:val="num" w:pos="1429"/>
        </w:tabs>
        <w:ind w:left="1429" w:hanging="360"/>
      </w:pPr>
    </w:lvl>
    <w:lvl w:ilvl="2">
      <w:start w:val="1"/>
      <w:numFmt w:val="lowerLetter"/>
      <w:lvlText w:val="%3)"/>
      <w:lvlJc w:val="left"/>
      <w:pPr>
        <w:tabs>
          <w:tab w:val="num" w:pos="1789"/>
        </w:tabs>
        <w:ind w:left="1789" w:hanging="360"/>
      </w:pPr>
    </w:lvl>
    <w:lvl w:ilvl="3">
      <w:start w:val="1"/>
      <w:numFmt w:val="decimal"/>
      <w:lvlText w:val="%4."/>
      <w:lvlJc w:val="left"/>
      <w:pPr>
        <w:tabs>
          <w:tab w:val="num" w:pos="2149"/>
        </w:tabs>
        <w:ind w:left="2149" w:hanging="360"/>
      </w:pPr>
    </w:lvl>
    <w:lvl w:ilvl="4">
      <w:start w:val="1"/>
      <w:numFmt w:val="decimal"/>
      <w:lvlText w:val="%5."/>
      <w:lvlJc w:val="left"/>
      <w:pPr>
        <w:tabs>
          <w:tab w:val="num" w:pos="2509"/>
        </w:tabs>
        <w:ind w:left="2509" w:hanging="360"/>
      </w:pPr>
    </w:lvl>
    <w:lvl w:ilvl="5">
      <w:start w:val="1"/>
      <w:numFmt w:val="decimal"/>
      <w:lvlText w:val="%6."/>
      <w:lvlJc w:val="left"/>
      <w:pPr>
        <w:tabs>
          <w:tab w:val="num" w:pos="2869"/>
        </w:tabs>
        <w:ind w:left="2869" w:hanging="360"/>
      </w:pPr>
    </w:lvl>
    <w:lvl w:ilvl="6">
      <w:start w:val="1"/>
      <w:numFmt w:val="decimal"/>
      <w:lvlText w:val="%7."/>
      <w:lvlJc w:val="left"/>
      <w:pPr>
        <w:tabs>
          <w:tab w:val="num" w:pos="3229"/>
        </w:tabs>
        <w:ind w:left="3229" w:hanging="360"/>
      </w:pPr>
    </w:lvl>
    <w:lvl w:ilvl="7">
      <w:start w:val="1"/>
      <w:numFmt w:val="decimal"/>
      <w:lvlText w:val="%8."/>
      <w:lvlJc w:val="left"/>
      <w:pPr>
        <w:tabs>
          <w:tab w:val="num" w:pos="3589"/>
        </w:tabs>
        <w:ind w:left="3589" w:hanging="360"/>
      </w:pPr>
    </w:lvl>
    <w:lvl w:ilvl="8">
      <w:start w:val="1"/>
      <w:numFmt w:val="decimal"/>
      <w:lvlText w:val="%9."/>
      <w:lvlJc w:val="left"/>
      <w:pPr>
        <w:tabs>
          <w:tab w:val="num" w:pos="3949"/>
        </w:tabs>
        <w:ind w:left="3949" w:hanging="360"/>
      </w:pPr>
    </w:lvl>
  </w:abstractNum>
  <w:abstractNum w:abstractNumId="46">
    <w:nsid w:val="3AAA3989"/>
    <w:multiLevelType w:val="hybridMultilevel"/>
    <w:tmpl w:val="E7CAADB0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7">
    <w:nsid w:val="3AD41D31"/>
    <w:multiLevelType w:val="hybridMultilevel"/>
    <w:tmpl w:val="99D4F2B2"/>
    <w:lvl w:ilvl="0" w:tplc="41804E8A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8">
    <w:nsid w:val="3CA7229A"/>
    <w:multiLevelType w:val="multilevel"/>
    <w:tmpl w:val="69545C8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i w:val="0"/>
        <w:kern w:val="2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Courier New"/>
        <w:b w:val="0"/>
        <w:bCs w:val="0"/>
        <w:color w:val="00000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3CC45E75"/>
    <w:multiLevelType w:val="multilevel"/>
    <w:tmpl w:val="926CD4B2"/>
    <w:name w:val="WW8Num2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Courier New" w:hint="default"/>
        <w:b w:val="0"/>
        <w:bCs w:val="0"/>
        <w:color w:val="00000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0">
    <w:nsid w:val="3EB57030"/>
    <w:multiLevelType w:val="hybridMultilevel"/>
    <w:tmpl w:val="6EB82010"/>
    <w:lvl w:ilvl="0" w:tplc="62C6AE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452C6FF4"/>
    <w:multiLevelType w:val="hybridMultilevel"/>
    <w:tmpl w:val="89D899D6"/>
    <w:lvl w:ilvl="0" w:tplc="62C6AE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46E04B16"/>
    <w:multiLevelType w:val="multilevel"/>
    <w:tmpl w:val="44DAF5DE"/>
    <w:lvl w:ilvl="0">
      <w:start w:val="10"/>
      <w:numFmt w:val="decimal"/>
      <w:lvlText w:val="%1."/>
      <w:lvlJc w:val="left"/>
      <w:pPr>
        <w:ind w:left="2607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3">
    <w:nsid w:val="46FE35D9"/>
    <w:multiLevelType w:val="multilevel"/>
    <w:tmpl w:val="939E77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144" w:hanging="435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778" w:hanging="720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54">
    <w:nsid w:val="4760782D"/>
    <w:multiLevelType w:val="hybridMultilevel"/>
    <w:tmpl w:val="6EA078EC"/>
    <w:lvl w:ilvl="0" w:tplc="62C6AE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495636FF"/>
    <w:multiLevelType w:val="hybridMultilevel"/>
    <w:tmpl w:val="4B5A3798"/>
    <w:lvl w:ilvl="0" w:tplc="62C6AE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4ED92363"/>
    <w:multiLevelType w:val="hybridMultilevel"/>
    <w:tmpl w:val="70C6C280"/>
    <w:lvl w:ilvl="0" w:tplc="62C6AE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5035379B"/>
    <w:multiLevelType w:val="multilevel"/>
    <w:tmpl w:val="B1605554"/>
    <w:styleLink w:val="Styl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4" w:hanging="435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778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58">
    <w:nsid w:val="50A64616"/>
    <w:multiLevelType w:val="hybridMultilevel"/>
    <w:tmpl w:val="99D4F2B2"/>
    <w:lvl w:ilvl="0" w:tplc="41804E8A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9">
    <w:nsid w:val="52B646C6"/>
    <w:multiLevelType w:val="hybridMultilevel"/>
    <w:tmpl w:val="9E5E04B8"/>
    <w:lvl w:ilvl="0" w:tplc="62C6AE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53867B24"/>
    <w:multiLevelType w:val="multilevel"/>
    <w:tmpl w:val="BB00755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i w:val="0"/>
        <w:kern w:val="2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Courier New"/>
        <w:b w:val="0"/>
        <w:bCs w:val="0"/>
        <w:color w:val="00000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>
    <w:nsid w:val="5CC23986"/>
    <w:multiLevelType w:val="hybridMultilevel"/>
    <w:tmpl w:val="376EFAA4"/>
    <w:lvl w:ilvl="0" w:tplc="62C6AE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5E4E257D"/>
    <w:multiLevelType w:val="hybridMultilevel"/>
    <w:tmpl w:val="B8EA6958"/>
    <w:lvl w:ilvl="0" w:tplc="62C6AE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5E7B6942"/>
    <w:multiLevelType w:val="hybridMultilevel"/>
    <w:tmpl w:val="A202AFDA"/>
    <w:lvl w:ilvl="0" w:tplc="62C6AE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4">
    <w:nsid w:val="5EDD1F2B"/>
    <w:multiLevelType w:val="multilevel"/>
    <w:tmpl w:val="F4F2A4D2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5">
    <w:nsid w:val="626D31D1"/>
    <w:multiLevelType w:val="hybridMultilevel"/>
    <w:tmpl w:val="B12A0C2E"/>
    <w:lvl w:ilvl="0" w:tplc="62C6AE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62CF6F44"/>
    <w:multiLevelType w:val="hybridMultilevel"/>
    <w:tmpl w:val="9A66C2D6"/>
    <w:lvl w:ilvl="0" w:tplc="62C6AE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63580202"/>
    <w:multiLevelType w:val="hybridMultilevel"/>
    <w:tmpl w:val="55587B7E"/>
    <w:lvl w:ilvl="0" w:tplc="62C6AE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66DC5171"/>
    <w:multiLevelType w:val="hybridMultilevel"/>
    <w:tmpl w:val="475E30BC"/>
    <w:lvl w:ilvl="0" w:tplc="62C6AE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>
    <w:nsid w:val="68182CCB"/>
    <w:multiLevelType w:val="hybridMultilevel"/>
    <w:tmpl w:val="297CC84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>
    <w:nsid w:val="6CAE1097"/>
    <w:multiLevelType w:val="singleLevel"/>
    <w:tmpl w:val="843EAB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71">
    <w:nsid w:val="6D23209E"/>
    <w:multiLevelType w:val="hybridMultilevel"/>
    <w:tmpl w:val="0C568240"/>
    <w:lvl w:ilvl="0" w:tplc="62C6AE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>
    <w:nsid w:val="6D7A423D"/>
    <w:multiLevelType w:val="hybridMultilevel"/>
    <w:tmpl w:val="A47EE248"/>
    <w:lvl w:ilvl="0" w:tplc="62C6AE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6F090897"/>
    <w:multiLevelType w:val="hybridMultilevel"/>
    <w:tmpl w:val="7A1E6316"/>
    <w:lvl w:ilvl="0" w:tplc="DB444D1E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6FC11C70"/>
    <w:multiLevelType w:val="hybridMultilevel"/>
    <w:tmpl w:val="3A763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729229F4"/>
    <w:multiLevelType w:val="hybridMultilevel"/>
    <w:tmpl w:val="71F8C052"/>
    <w:lvl w:ilvl="0" w:tplc="62C6AE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>
    <w:nsid w:val="76D819BC"/>
    <w:multiLevelType w:val="hybridMultilevel"/>
    <w:tmpl w:val="14C421D4"/>
    <w:lvl w:ilvl="0" w:tplc="62C6AE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7B900692"/>
    <w:multiLevelType w:val="hybridMultilevel"/>
    <w:tmpl w:val="69324078"/>
    <w:lvl w:ilvl="0" w:tplc="04150011">
      <w:start w:val="1"/>
      <w:numFmt w:val="decimal"/>
      <w:lvlText w:val="%1)"/>
      <w:lvlJc w:val="left"/>
      <w:pPr>
        <w:ind w:left="2847" w:hanging="360"/>
      </w:pPr>
    </w:lvl>
    <w:lvl w:ilvl="1" w:tplc="04150019" w:tentative="1">
      <w:start w:val="1"/>
      <w:numFmt w:val="lowerLetter"/>
      <w:lvlText w:val="%2."/>
      <w:lvlJc w:val="left"/>
      <w:pPr>
        <w:ind w:left="3567" w:hanging="360"/>
      </w:pPr>
    </w:lvl>
    <w:lvl w:ilvl="2" w:tplc="04150011">
      <w:start w:val="1"/>
      <w:numFmt w:val="decimal"/>
      <w:lvlText w:val="%3)"/>
      <w:lvlJc w:val="left"/>
      <w:pPr>
        <w:ind w:left="4287" w:hanging="180"/>
      </w:pPr>
    </w:lvl>
    <w:lvl w:ilvl="3" w:tplc="0415000F" w:tentative="1">
      <w:start w:val="1"/>
      <w:numFmt w:val="decimal"/>
      <w:lvlText w:val="%4."/>
      <w:lvlJc w:val="left"/>
      <w:pPr>
        <w:ind w:left="5007" w:hanging="360"/>
      </w:pPr>
    </w:lvl>
    <w:lvl w:ilvl="4" w:tplc="04150019" w:tentative="1">
      <w:start w:val="1"/>
      <w:numFmt w:val="lowerLetter"/>
      <w:lvlText w:val="%5."/>
      <w:lvlJc w:val="left"/>
      <w:pPr>
        <w:ind w:left="5727" w:hanging="360"/>
      </w:pPr>
    </w:lvl>
    <w:lvl w:ilvl="5" w:tplc="0415001B" w:tentative="1">
      <w:start w:val="1"/>
      <w:numFmt w:val="lowerRoman"/>
      <w:lvlText w:val="%6."/>
      <w:lvlJc w:val="right"/>
      <w:pPr>
        <w:ind w:left="6447" w:hanging="180"/>
      </w:pPr>
    </w:lvl>
    <w:lvl w:ilvl="6" w:tplc="0415000F" w:tentative="1">
      <w:start w:val="1"/>
      <w:numFmt w:val="decimal"/>
      <w:lvlText w:val="%7."/>
      <w:lvlJc w:val="left"/>
      <w:pPr>
        <w:ind w:left="7167" w:hanging="360"/>
      </w:pPr>
    </w:lvl>
    <w:lvl w:ilvl="7" w:tplc="04150019" w:tentative="1">
      <w:start w:val="1"/>
      <w:numFmt w:val="lowerLetter"/>
      <w:lvlText w:val="%8."/>
      <w:lvlJc w:val="left"/>
      <w:pPr>
        <w:ind w:left="7887" w:hanging="360"/>
      </w:pPr>
    </w:lvl>
    <w:lvl w:ilvl="8" w:tplc="0415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78">
    <w:nsid w:val="7B9D0546"/>
    <w:multiLevelType w:val="multilevel"/>
    <w:tmpl w:val="6C54635A"/>
    <w:styleLink w:val="Styl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3" w:hanging="435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2127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isLgl/>
      <w:lvlText w:val="%1.%2.%3.%4"/>
      <w:lvlJc w:val="left"/>
      <w:pPr>
        <w:ind w:left="283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9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4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5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01" w:hanging="1800"/>
      </w:pPr>
      <w:rPr>
        <w:rFonts w:hint="default"/>
      </w:rPr>
    </w:lvl>
  </w:abstractNum>
  <w:num w:numId="1">
    <w:abstractNumId w:val="0"/>
  </w:num>
  <w:num w:numId="2">
    <w:abstractNumId w:val="10"/>
  </w:num>
  <w:num w:numId="3">
    <w:abstractNumId w:val="53"/>
  </w:num>
  <w:num w:numId="4">
    <w:abstractNumId w:val="57"/>
  </w:num>
  <w:num w:numId="5">
    <w:abstractNumId w:val="78"/>
  </w:num>
  <w:num w:numId="6">
    <w:abstractNumId w:val="52"/>
  </w:num>
  <w:num w:numId="7">
    <w:abstractNumId w:val="28"/>
  </w:num>
  <w:num w:numId="8">
    <w:abstractNumId w:val="64"/>
  </w:num>
  <w:num w:numId="9">
    <w:abstractNumId w:val="63"/>
  </w:num>
  <w:num w:numId="10">
    <w:abstractNumId w:val="34"/>
  </w:num>
  <w:num w:numId="11">
    <w:abstractNumId w:val="73"/>
  </w:num>
  <w:num w:numId="12">
    <w:abstractNumId w:val="20"/>
  </w:num>
  <w:num w:numId="13">
    <w:abstractNumId w:val="46"/>
  </w:num>
  <w:num w:numId="14">
    <w:abstractNumId w:val="69"/>
  </w:num>
  <w:num w:numId="15">
    <w:abstractNumId w:val="74"/>
  </w:num>
  <w:num w:numId="16">
    <w:abstractNumId w:val="55"/>
  </w:num>
  <w:num w:numId="17">
    <w:abstractNumId w:val="31"/>
  </w:num>
  <w:num w:numId="18">
    <w:abstractNumId w:val="29"/>
  </w:num>
  <w:num w:numId="19">
    <w:abstractNumId w:val="65"/>
  </w:num>
  <w:num w:numId="20">
    <w:abstractNumId w:val="50"/>
  </w:num>
  <w:num w:numId="21">
    <w:abstractNumId w:val="67"/>
  </w:num>
  <w:num w:numId="22">
    <w:abstractNumId w:val="33"/>
  </w:num>
  <w:num w:numId="23">
    <w:abstractNumId w:val="37"/>
  </w:num>
  <w:num w:numId="24">
    <w:abstractNumId w:val="27"/>
  </w:num>
  <w:num w:numId="25">
    <w:abstractNumId w:val="22"/>
  </w:num>
  <w:num w:numId="26">
    <w:abstractNumId w:val="68"/>
  </w:num>
  <w:num w:numId="27">
    <w:abstractNumId w:val="76"/>
  </w:num>
  <w:num w:numId="28">
    <w:abstractNumId w:val="25"/>
  </w:num>
  <w:num w:numId="29">
    <w:abstractNumId w:val="43"/>
  </w:num>
  <w:num w:numId="30">
    <w:abstractNumId w:val="24"/>
  </w:num>
  <w:num w:numId="31">
    <w:abstractNumId w:val="26"/>
  </w:num>
  <w:num w:numId="32">
    <w:abstractNumId w:val="54"/>
  </w:num>
  <w:num w:numId="33">
    <w:abstractNumId w:val="59"/>
  </w:num>
  <w:num w:numId="34">
    <w:abstractNumId w:val="23"/>
  </w:num>
  <w:num w:numId="35">
    <w:abstractNumId w:val="51"/>
  </w:num>
  <w:num w:numId="36">
    <w:abstractNumId w:val="40"/>
  </w:num>
  <w:num w:numId="37">
    <w:abstractNumId w:val="71"/>
  </w:num>
  <w:num w:numId="38">
    <w:abstractNumId w:val="32"/>
  </w:num>
  <w:num w:numId="39">
    <w:abstractNumId w:val="66"/>
  </w:num>
  <w:num w:numId="40">
    <w:abstractNumId w:val="72"/>
  </w:num>
  <w:num w:numId="41">
    <w:abstractNumId w:val="44"/>
  </w:num>
  <w:num w:numId="42">
    <w:abstractNumId w:val="61"/>
  </w:num>
  <w:num w:numId="43">
    <w:abstractNumId w:val="35"/>
  </w:num>
  <w:num w:numId="44">
    <w:abstractNumId w:val="39"/>
  </w:num>
  <w:num w:numId="45">
    <w:abstractNumId w:val="36"/>
  </w:num>
  <w:num w:numId="46">
    <w:abstractNumId w:val="75"/>
  </w:num>
  <w:num w:numId="47">
    <w:abstractNumId w:val="56"/>
  </w:num>
  <w:num w:numId="48">
    <w:abstractNumId w:val="62"/>
  </w:num>
  <w:num w:numId="49">
    <w:abstractNumId w:val="38"/>
  </w:num>
  <w:num w:numId="50">
    <w:abstractNumId w:val="41"/>
  </w:num>
  <w:num w:numId="51">
    <w:abstractNumId w:val="77"/>
  </w:num>
  <w:num w:numId="5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70"/>
    <w:lvlOverride w:ilvl="0">
      <w:startOverride w:val="1"/>
    </w:lvlOverride>
  </w:num>
  <w:num w:numId="54">
    <w:abstractNumId w:val="30"/>
    <w:lvlOverride w:ilvl="0">
      <w:startOverride w:val="1"/>
    </w:lvlOverride>
  </w:num>
  <w:num w:numId="55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19"/>
  </w:num>
  <w:num w:numId="60">
    <w:abstractNumId w:val="45"/>
  </w:num>
  <w:num w:numId="61">
    <w:abstractNumId w:val="18"/>
  </w:num>
  <w:numIdMacAtCleanup w:val="5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embedSystemFonts/>
  <w:stylePaneFormatFilter w:val="0000"/>
  <w:defaultTabStop w:val="709"/>
  <w:hyphenationZone w:val="425"/>
  <w:defaultTableStyle w:val="Normalny"/>
  <w:drawingGridHorizontalSpacing w:val="200"/>
  <w:drawingGridVerticalSpacing w:val="0"/>
  <w:displayHorizontalDrawingGridEvery w:val="0"/>
  <w:displayVerticalDrawingGridEvery w:val="0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E75D73"/>
    <w:rsid w:val="000000A4"/>
    <w:rsid w:val="000000EB"/>
    <w:rsid w:val="00000413"/>
    <w:rsid w:val="00000E5A"/>
    <w:rsid w:val="00001068"/>
    <w:rsid w:val="00001347"/>
    <w:rsid w:val="0000140C"/>
    <w:rsid w:val="0000289F"/>
    <w:rsid w:val="00003348"/>
    <w:rsid w:val="0000392A"/>
    <w:rsid w:val="00003C9F"/>
    <w:rsid w:val="00003CC3"/>
    <w:rsid w:val="00004371"/>
    <w:rsid w:val="00005AD2"/>
    <w:rsid w:val="00007427"/>
    <w:rsid w:val="00007A44"/>
    <w:rsid w:val="00007B57"/>
    <w:rsid w:val="00007B90"/>
    <w:rsid w:val="00010484"/>
    <w:rsid w:val="00010901"/>
    <w:rsid w:val="0001093D"/>
    <w:rsid w:val="00010AC0"/>
    <w:rsid w:val="00011529"/>
    <w:rsid w:val="00011698"/>
    <w:rsid w:val="0001210E"/>
    <w:rsid w:val="000123FB"/>
    <w:rsid w:val="000126CF"/>
    <w:rsid w:val="00012772"/>
    <w:rsid w:val="00012D82"/>
    <w:rsid w:val="000136B1"/>
    <w:rsid w:val="000149C8"/>
    <w:rsid w:val="00015029"/>
    <w:rsid w:val="000151C4"/>
    <w:rsid w:val="000168F1"/>
    <w:rsid w:val="00016991"/>
    <w:rsid w:val="00017564"/>
    <w:rsid w:val="000179FD"/>
    <w:rsid w:val="00020202"/>
    <w:rsid w:val="000203F3"/>
    <w:rsid w:val="0002064D"/>
    <w:rsid w:val="00020F91"/>
    <w:rsid w:val="000217D4"/>
    <w:rsid w:val="00021902"/>
    <w:rsid w:val="00021D09"/>
    <w:rsid w:val="0002308B"/>
    <w:rsid w:val="00023292"/>
    <w:rsid w:val="000235D9"/>
    <w:rsid w:val="00023EC0"/>
    <w:rsid w:val="0002463E"/>
    <w:rsid w:val="000248FF"/>
    <w:rsid w:val="00024CFC"/>
    <w:rsid w:val="00025451"/>
    <w:rsid w:val="000255DA"/>
    <w:rsid w:val="000256A6"/>
    <w:rsid w:val="00025CEF"/>
    <w:rsid w:val="00025DAA"/>
    <w:rsid w:val="000261C7"/>
    <w:rsid w:val="00026617"/>
    <w:rsid w:val="0002769C"/>
    <w:rsid w:val="00027710"/>
    <w:rsid w:val="00030200"/>
    <w:rsid w:val="00031E6E"/>
    <w:rsid w:val="0003280B"/>
    <w:rsid w:val="000329EF"/>
    <w:rsid w:val="000335AD"/>
    <w:rsid w:val="00034236"/>
    <w:rsid w:val="000355B1"/>
    <w:rsid w:val="00036089"/>
    <w:rsid w:val="000368CC"/>
    <w:rsid w:val="00037415"/>
    <w:rsid w:val="000374E4"/>
    <w:rsid w:val="00037883"/>
    <w:rsid w:val="000378F7"/>
    <w:rsid w:val="00037ADB"/>
    <w:rsid w:val="00037D7E"/>
    <w:rsid w:val="00037F3C"/>
    <w:rsid w:val="000409C0"/>
    <w:rsid w:val="000418C0"/>
    <w:rsid w:val="00043003"/>
    <w:rsid w:val="0004317E"/>
    <w:rsid w:val="00043225"/>
    <w:rsid w:val="00043B2C"/>
    <w:rsid w:val="00043EF1"/>
    <w:rsid w:val="00044A8C"/>
    <w:rsid w:val="00044B4C"/>
    <w:rsid w:val="000454D7"/>
    <w:rsid w:val="00045BE0"/>
    <w:rsid w:val="00045C6D"/>
    <w:rsid w:val="00045FD8"/>
    <w:rsid w:val="00046066"/>
    <w:rsid w:val="00046CBD"/>
    <w:rsid w:val="00046F1B"/>
    <w:rsid w:val="00047582"/>
    <w:rsid w:val="00047B7E"/>
    <w:rsid w:val="00050327"/>
    <w:rsid w:val="00050F82"/>
    <w:rsid w:val="000510AF"/>
    <w:rsid w:val="00051532"/>
    <w:rsid w:val="00052175"/>
    <w:rsid w:val="00052397"/>
    <w:rsid w:val="0005364E"/>
    <w:rsid w:val="00053662"/>
    <w:rsid w:val="0005369F"/>
    <w:rsid w:val="00053F02"/>
    <w:rsid w:val="000543D1"/>
    <w:rsid w:val="00054C21"/>
    <w:rsid w:val="00055046"/>
    <w:rsid w:val="00055553"/>
    <w:rsid w:val="00055CAB"/>
    <w:rsid w:val="00055EA4"/>
    <w:rsid w:val="00056085"/>
    <w:rsid w:val="00056A0D"/>
    <w:rsid w:val="00057A7B"/>
    <w:rsid w:val="000602CC"/>
    <w:rsid w:val="00060339"/>
    <w:rsid w:val="00060845"/>
    <w:rsid w:val="00060F38"/>
    <w:rsid w:val="0006176F"/>
    <w:rsid w:val="00061961"/>
    <w:rsid w:val="00061BB0"/>
    <w:rsid w:val="00062FAF"/>
    <w:rsid w:val="000633F8"/>
    <w:rsid w:val="0006340E"/>
    <w:rsid w:val="000639A9"/>
    <w:rsid w:val="00063B4B"/>
    <w:rsid w:val="00063C9D"/>
    <w:rsid w:val="00064C59"/>
    <w:rsid w:val="00064C6C"/>
    <w:rsid w:val="00064E44"/>
    <w:rsid w:val="000650EF"/>
    <w:rsid w:val="00065132"/>
    <w:rsid w:val="0006526E"/>
    <w:rsid w:val="000654B6"/>
    <w:rsid w:val="00066575"/>
    <w:rsid w:val="00066DE8"/>
    <w:rsid w:val="00066ED7"/>
    <w:rsid w:val="0006704E"/>
    <w:rsid w:val="00067052"/>
    <w:rsid w:val="00071559"/>
    <w:rsid w:val="000717BE"/>
    <w:rsid w:val="000719BC"/>
    <w:rsid w:val="00071A8C"/>
    <w:rsid w:val="00071D7D"/>
    <w:rsid w:val="000726C9"/>
    <w:rsid w:val="00072FC1"/>
    <w:rsid w:val="000744E1"/>
    <w:rsid w:val="000748F6"/>
    <w:rsid w:val="00075243"/>
    <w:rsid w:val="00075811"/>
    <w:rsid w:val="00075C12"/>
    <w:rsid w:val="00075EAF"/>
    <w:rsid w:val="00076509"/>
    <w:rsid w:val="000779D3"/>
    <w:rsid w:val="000805FC"/>
    <w:rsid w:val="00080AE5"/>
    <w:rsid w:val="00080CF1"/>
    <w:rsid w:val="00081266"/>
    <w:rsid w:val="000812E1"/>
    <w:rsid w:val="00081C69"/>
    <w:rsid w:val="00081DAA"/>
    <w:rsid w:val="00082056"/>
    <w:rsid w:val="00082C11"/>
    <w:rsid w:val="0008323B"/>
    <w:rsid w:val="00083BC8"/>
    <w:rsid w:val="00083CB4"/>
    <w:rsid w:val="00084618"/>
    <w:rsid w:val="00084F8B"/>
    <w:rsid w:val="0008511F"/>
    <w:rsid w:val="00085586"/>
    <w:rsid w:val="00085FA5"/>
    <w:rsid w:val="0008668A"/>
    <w:rsid w:val="00087490"/>
    <w:rsid w:val="000878E2"/>
    <w:rsid w:val="00087CB4"/>
    <w:rsid w:val="000905A6"/>
    <w:rsid w:val="00090B55"/>
    <w:rsid w:val="00091298"/>
    <w:rsid w:val="00091390"/>
    <w:rsid w:val="00091A43"/>
    <w:rsid w:val="0009235E"/>
    <w:rsid w:val="00092723"/>
    <w:rsid w:val="000934EB"/>
    <w:rsid w:val="00093861"/>
    <w:rsid w:val="000948F0"/>
    <w:rsid w:val="00094D00"/>
    <w:rsid w:val="000960BD"/>
    <w:rsid w:val="0009718D"/>
    <w:rsid w:val="00097C19"/>
    <w:rsid w:val="00097D1A"/>
    <w:rsid w:val="000A0AD9"/>
    <w:rsid w:val="000A0BBE"/>
    <w:rsid w:val="000A104F"/>
    <w:rsid w:val="000A27E5"/>
    <w:rsid w:val="000A31A7"/>
    <w:rsid w:val="000A3530"/>
    <w:rsid w:val="000A440A"/>
    <w:rsid w:val="000A4D7B"/>
    <w:rsid w:val="000A4FCB"/>
    <w:rsid w:val="000A539C"/>
    <w:rsid w:val="000A5891"/>
    <w:rsid w:val="000A5AFF"/>
    <w:rsid w:val="000A6645"/>
    <w:rsid w:val="000A7189"/>
    <w:rsid w:val="000A7234"/>
    <w:rsid w:val="000A737C"/>
    <w:rsid w:val="000A7951"/>
    <w:rsid w:val="000A7E9A"/>
    <w:rsid w:val="000B04D4"/>
    <w:rsid w:val="000B0571"/>
    <w:rsid w:val="000B141B"/>
    <w:rsid w:val="000B1528"/>
    <w:rsid w:val="000B1B4E"/>
    <w:rsid w:val="000B1D0B"/>
    <w:rsid w:val="000B2864"/>
    <w:rsid w:val="000B2CBD"/>
    <w:rsid w:val="000B3121"/>
    <w:rsid w:val="000B3C46"/>
    <w:rsid w:val="000B40D5"/>
    <w:rsid w:val="000B4A05"/>
    <w:rsid w:val="000B4CDC"/>
    <w:rsid w:val="000B567E"/>
    <w:rsid w:val="000B5E8E"/>
    <w:rsid w:val="000B605C"/>
    <w:rsid w:val="000B62A4"/>
    <w:rsid w:val="000B694D"/>
    <w:rsid w:val="000B7118"/>
    <w:rsid w:val="000B738A"/>
    <w:rsid w:val="000B7C7C"/>
    <w:rsid w:val="000B7D86"/>
    <w:rsid w:val="000B7D8B"/>
    <w:rsid w:val="000C08F8"/>
    <w:rsid w:val="000C0E3F"/>
    <w:rsid w:val="000C1A2C"/>
    <w:rsid w:val="000C1B20"/>
    <w:rsid w:val="000C2D5F"/>
    <w:rsid w:val="000C3B40"/>
    <w:rsid w:val="000C4486"/>
    <w:rsid w:val="000C4C3C"/>
    <w:rsid w:val="000C4E7D"/>
    <w:rsid w:val="000C516A"/>
    <w:rsid w:val="000C6050"/>
    <w:rsid w:val="000C662C"/>
    <w:rsid w:val="000C7298"/>
    <w:rsid w:val="000D0744"/>
    <w:rsid w:val="000D0CAA"/>
    <w:rsid w:val="000D0F81"/>
    <w:rsid w:val="000D2954"/>
    <w:rsid w:val="000D36F4"/>
    <w:rsid w:val="000D3A59"/>
    <w:rsid w:val="000D4BB0"/>
    <w:rsid w:val="000D627B"/>
    <w:rsid w:val="000D66E0"/>
    <w:rsid w:val="000D68AB"/>
    <w:rsid w:val="000D6FB5"/>
    <w:rsid w:val="000D7017"/>
    <w:rsid w:val="000D70D8"/>
    <w:rsid w:val="000D7423"/>
    <w:rsid w:val="000D7647"/>
    <w:rsid w:val="000E0B78"/>
    <w:rsid w:val="000E0F79"/>
    <w:rsid w:val="000E1F3A"/>
    <w:rsid w:val="000E22E9"/>
    <w:rsid w:val="000E2443"/>
    <w:rsid w:val="000E2857"/>
    <w:rsid w:val="000E3ACD"/>
    <w:rsid w:val="000E4086"/>
    <w:rsid w:val="000E449F"/>
    <w:rsid w:val="000E4C5C"/>
    <w:rsid w:val="000E56E3"/>
    <w:rsid w:val="000E59CD"/>
    <w:rsid w:val="000E6062"/>
    <w:rsid w:val="000E611A"/>
    <w:rsid w:val="000E628E"/>
    <w:rsid w:val="000E64F5"/>
    <w:rsid w:val="000E65B9"/>
    <w:rsid w:val="000E6E35"/>
    <w:rsid w:val="000E7CFA"/>
    <w:rsid w:val="000E7E87"/>
    <w:rsid w:val="000E7EB9"/>
    <w:rsid w:val="000F050B"/>
    <w:rsid w:val="000F1147"/>
    <w:rsid w:val="000F1152"/>
    <w:rsid w:val="000F178E"/>
    <w:rsid w:val="000F18FA"/>
    <w:rsid w:val="000F355F"/>
    <w:rsid w:val="000F3921"/>
    <w:rsid w:val="000F4014"/>
    <w:rsid w:val="000F46A0"/>
    <w:rsid w:val="000F493E"/>
    <w:rsid w:val="000F4A3C"/>
    <w:rsid w:val="000F5311"/>
    <w:rsid w:val="000F5508"/>
    <w:rsid w:val="000F56B3"/>
    <w:rsid w:val="000F6291"/>
    <w:rsid w:val="000F67B5"/>
    <w:rsid w:val="000F6869"/>
    <w:rsid w:val="000F6971"/>
    <w:rsid w:val="000F72EC"/>
    <w:rsid w:val="000F7309"/>
    <w:rsid w:val="000F7794"/>
    <w:rsid w:val="000F79F9"/>
    <w:rsid w:val="000F7E02"/>
    <w:rsid w:val="001006A6"/>
    <w:rsid w:val="00100790"/>
    <w:rsid w:val="00101605"/>
    <w:rsid w:val="00101ABC"/>
    <w:rsid w:val="00101E9B"/>
    <w:rsid w:val="0010241B"/>
    <w:rsid w:val="001027A4"/>
    <w:rsid w:val="00102C6F"/>
    <w:rsid w:val="00103409"/>
    <w:rsid w:val="0010372B"/>
    <w:rsid w:val="00103E7D"/>
    <w:rsid w:val="00103E97"/>
    <w:rsid w:val="001042E9"/>
    <w:rsid w:val="00104495"/>
    <w:rsid w:val="001046EF"/>
    <w:rsid w:val="001049A0"/>
    <w:rsid w:val="00104E22"/>
    <w:rsid w:val="00106D31"/>
    <w:rsid w:val="0011015A"/>
    <w:rsid w:val="00110689"/>
    <w:rsid w:val="00110C92"/>
    <w:rsid w:val="00110D08"/>
    <w:rsid w:val="00110DBA"/>
    <w:rsid w:val="001115E6"/>
    <w:rsid w:val="00111627"/>
    <w:rsid w:val="00111AF8"/>
    <w:rsid w:val="00111E34"/>
    <w:rsid w:val="001127AE"/>
    <w:rsid w:val="0011345D"/>
    <w:rsid w:val="001135B2"/>
    <w:rsid w:val="00113701"/>
    <w:rsid w:val="0011456F"/>
    <w:rsid w:val="00114620"/>
    <w:rsid w:val="001147C0"/>
    <w:rsid w:val="00114B07"/>
    <w:rsid w:val="00114C2C"/>
    <w:rsid w:val="001162C0"/>
    <w:rsid w:val="00120A46"/>
    <w:rsid w:val="00120A75"/>
    <w:rsid w:val="00121223"/>
    <w:rsid w:val="00121E7B"/>
    <w:rsid w:val="001224F0"/>
    <w:rsid w:val="00122B08"/>
    <w:rsid w:val="00122E0D"/>
    <w:rsid w:val="00122F52"/>
    <w:rsid w:val="00123045"/>
    <w:rsid w:val="00123859"/>
    <w:rsid w:val="00123D78"/>
    <w:rsid w:val="0012439B"/>
    <w:rsid w:val="001249F0"/>
    <w:rsid w:val="00125AFC"/>
    <w:rsid w:val="00125D9F"/>
    <w:rsid w:val="00125F5B"/>
    <w:rsid w:val="0012760E"/>
    <w:rsid w:val="00127985"/>
    <w:rsid w:val="00127F66"/>
    <w:rsid w:val="00130637"/>
    <w:rsid w:val="00130982"/>
    <w:rsid w:val="001309CB"/>
    <w:rsid w:val="001319C9"/>
    <w:rsid w:val="001325EF"/>
    <w:rsid w:val="00133009"/>
    <w:rsid w:val="001333C6"/>
    <w:rsid w:val="001337C9"/>
    <w:rsid w:val="00134072"/>
    <w:rsid w:val="001345A8"/>
    <w:rsid w:val="0013492C"/>
    <w:rsid w:val="00135124"/>
    <w:rsid w:val="0013538D"/>
    <w:rsid w:val="00135C3F"/>
    <w:rsid w:val="00135F5D"/>
    <w:rsid w:val="0013691B"/>
    <w:rsid w:val="00137B37"/>
    <w:rsid w:val="001402C7"/>
    <w:rsid w:val="001407D2"/>
    <w:rsid w:val="00140AAF"/>
    <w:rsid w:val="00140B3F"/>
    <w:rsid w:val="00140D2D"/>
    <w:rsid w:val="001410FB"/>
    <w:rsid w:val="0014128F"/>
    <w:rsid w:val="00141827"/>
    <w:rsid w:val="001422A6"/>
    <w:rsid w:val="0014269A"/>
    <w:rsid w:val="001433FA"/>
    <w:rsid w:val="00143A9C"/>
    <w:rsid w:val="00143BCB"/>
    <w:rsid w:val="00143D98"/>
    <w:rsid w:val="00144442"/>
    <w:rsid w:val="00144513"/>
    <w:rsid w:val="00144F8D"/>
    <w:rsid w:val="00145865"/>
    <w:rsid w:val="001459F0"/>
    <w:rsid w:val="00146236"/>
    <w:rsid w:val="00146CB7"/>
    <w:rsid w:val="00147767"/>
    <w:rsid w:val="00147990"/>
    <w:rsid w:val="00147F2A"/>
    <w:rsid w:val="00150361"/>
    <w:rsid w:val="00150387"/>
    <w:rsid w:val="0015046C"/>
    <w:rsid w:val="00150AF5"/>
    <w:rsid w:val="00150DE1"/>
    <w:rsid w:val="00151D5A"/>
    <w:rsid w:val="00151FC4"/>
    <w:rsid w:val="0015239B"/>
    <w:rsid w:val="00152421"/>
    <w:rsid w:val="00153543"/>
    <w:rsid w:val="00153C2C"/>
    <w:rsid w:val="00153FA7"/>
    <w:rsid w:val="001543C9"/>
    <w:rsid w:val="001554B3"/>
    <w:rsid w:val="0015737D"/>
    <w:rsid w:val="00157E29"/>
    <w:rsid w:val="00160044"/>
    <w:rsid w:val="00160278"/>
    <w:rsid w:val="001609F8"/>
    <w:rsid w:val="00161421"/>
    <w:rsid w:val="0016166C"/>
    <w:rsid w:val="00161AB5"/>
    <w:rsid w:val="00161D2A"/>
    <w:rsid w:val="0016216D"/>
    <w:rsid w:val="00162840"/>
    <w:rsid w:val="00163627"/>
    <w:rsid w:val="00163E7D"/>
    <w:rsid w:val="001644CA"/>
    <w:rsid w:val="0016491E"/>
    <w:rsid w:val="00164C4D"/>
    <w:rsid w:val="0016556B"/>
    <w:rsid w:val="00165B49"/>
    <w:rsid w:val="00167731"/>
    <w:rsid w:val="00167A04"/>
    <w:rsid w:val="00167B8E"/>
    <w:rsid w:val="0017018B"/>
    <w:rsid w:val="001703B0"/>
    <w:rsid w:val="00170806"/>
    <w:rsid w:val="0017132F"/>
    <w:rsid w:val="0017287E"/>
    <w:rsid w:val="001729E7"/>
    <w:rsid w:val="00172F39"/>
    <w:rsid w:val="0017330C"/>
    <w:rsid w:val="001738BF"/>
    <w:rsid w:val="00173C4D"/>
    <w:rsid w:val="00173CA1"/>
    <w:rsid w:val="001740B8"/>
    <w:rsid w:val="00174A08"/>
    <w:rsid w:val="00175230"/>
    <w:rsid w:val="0017640D"/>
    <w:rsid w:val="00176974"/>
    <w:rsid w:val="00177B3D"/>
    <w:rsid w:val="00180068"/>
    <w:rsid w:val="00180554"/>
    <w:rsid w:val="00180F53"/>
    <w:rsid w:val="001820DE"/>
    <w:rsid w:val="00183494"/>
    <w:rsid w:val="0018461D"/>
    <w:rsid w:val="00185740"/>
    <w:rsid w:val="00185862"/>
    <w:rsid w:val="0018586A"/>
    <w:rsid w:val="001861C0"/>
    <w:rsid w:val="001875A1"/>
    <w:rsid w:val="001879C2"/>
    <w:rsid w:val="001904CA"/>
    <w:rsid w:val="00190A19"/>
    <w:rsid w:val="00191490"/>
    <w:rsid w:val="00191629"/>
    <w:rsid w:val="0019180B"/>
    <w:rsid w:val="001918D4"/>
    <w:rsid w:val="0019193A"/>
    <w:rsid w:val="00192621"/>
    <w:rsid w:val="0019287A"/>
    <w:rsid w:val="00192DEF"/>
    <w:rsid w:val="00193535"/>
    <w:rsid w:val="00193542"/>
    <w:rsid w:val="001941B7"/>
    <w:rsid w:val="00194490"/>
    <w:rsid w:val="00194741"/>
    <w:rsid w:val="00194F54"/>
    <w:rsid w:val="0019514F"/>
    <w:rsid w:val="0019590F"/>
    <w:rsid w:val="00195F70"/>
    <w:rsid w:val="001963E4"/>
    <w:rsid w:val="00197BB7"/>
    <w:rsid w:val="001A01AA"/>
    <w:rsid w:val="001A0296"/>
    <w:rsid w:val="001A03B3"/>
    <w:rsid w:val="001A12B1"/>
    <w:rsid w:val="001A1579"/>
    <w:rsid w:val="001A19F9"/>
    <w:rsid w:val="001A1E63"/>
    <w:rsid w:val="001A284C"/>
    <w:rsid w:val="001A2D97"/>
    <w:rsid w:val="001A313D"/>
    <w:rsid w:val="001A3B0F"/>
    <w:rsid w:val="001A4439"/>
    <w:rsid w:val="001A47AA"/>
    <w:rsid w:val="001A4D00"/>
    <w:rsid w:val="001A4E54"/>
    <w:rsid w:val="001A4F82"/>
    <w:rsid w:val="001A4F97"/>
    <w:rsid w:val="001A59F4"/>
    <w:rsid w:val="001A64C5"/>
    <w:rsid w:val="001A64EF"/>
    <w:rsid w:val="001A6787"/>
    <w:rsid w:val="001A6AA4"/>
    <w:rsid w:val="001B0072"/>
    <w:rsid w:val="001B0513"/>
    <w:rsid w:val="001B074B"/>
    <w:rsid w:val="001B089D"/>
    <w:rsid w:val="001B089E"/>
    <w:rsid w:val="001B0917"/>
    <w:rsid w:val="001B0E1D"/>
    <w:rsid w:val="001B13DD"/>
    <w:rsid w:val="001B16D5"/>
    <w:rsid w:val="001B1AAF"/>
    <w:rsid w:val="001B2B7A"/>
    <w:rsid w:val="001B2F81"/>
    <w:rsid w:val="001B3551"/>
    <w:rsid w:val="001B4132"/>
    <w:rsid w:val="001B4E02"/>
    <w:rsid w:val="001B4EAD"/>
    <w:rsid w:val="001B5207"/>
    <w:rsid w:val="001B554A"/>
    <w:rsid w:val="001B586C"/>
    <w:rsid w:val="001B630F"/>
    <w:rsid w:val="001B65E9"/>
    <w:rsid w:val="001B73EE"/>
    <w:rsid w:val="001B74A2"/>
    <w:rsid w:val="001B7AE2"/>
    <w:rsid w:val="001B7FB6"/>
    <w:rsid w:val="001C0037"/>
    <w:rsid w:val="001C0054"/>
    <w:rsid w:val="001C0783"/>
    <w:rsid w:val="001C0D8A"/>
    <w:rsid w:val="001C1098"/>
    <w:rsid w:val="001C195E"/>
    <w:rsid w:val="001C1A09"/>
    <w:rsid w:val="001C1AE3"/>
    <w:rsid w:val="001C1F11"/>
    <w:rsid w:val="001C1F7C"/>
    <w:rsid w:val="001C23E4"/>
    <w:rsid w:val="001C371A"/>
    <w:rsid w:val="001C3767"/>
    <w:rsid w:val="001C39B5"/>
    <w:rsid w:val="001C3FDF"/>
    <w:rsid w:val="001C4109"/>
    <w:rsid w:val="001C42EF"/>
    <w:rsid w:val="001C50CD"/>
    <w:rsid w:val="001C5B0A"/>
    <w:rsid w:val="001C5B91"/>
    <w:rsid w:val="001C5E34"/>
    <w:rsid w:val="001C6231"/>
    <w:rsid w:val="001C67A3"/>
    <w:rsid w:val="001C739C"/>
    <w:rsid w:val="001C75B2"/>
    <w:rsid w:val="001C7C69"/>
    <w:rsid w:val="001D0A56"/>
    <w:rsid w:val="001D1867"/>
    <w:rsid w:val="001D1984"/>
    <w:rsid w:val="001D1EF1"/>
    <w:rsid w:val="001D2245"/>
    <w:rsid w:val="001D2345"/>
    <w:rsid w:val="001D2786"/>
    <w:rsid w:val="001D2B52"/>
    <w:rsid w:val="001D2DD3"/>
    <w:rsid w:val="001D359D"/>
    <w:rsid w:val="001D399E"/>
    <w:rsid w:val="001D417D"/>
    <w:rsid w:val="001D4333"/>
    <w:rsid w:val="001D4660"/>
    <w:rsid w:val="001D4D5B"/>
    <w:rsid w:val="001D4D7D"/>
    <w:rsid w:val="001D52D1"/>
    <w:rsid w:val="001D552B"/>
    <w:rsid w:val="001D572E"/>
    <w:rsid w:val="001D5C4E"/>
    <w:rsid w:val="001D5FFB"/>
    <w:rsid w:val="001D6660"/>
    <w:rsid w:val="001D6AAF"/>
    <w:rsid w:val="001D6CDB"/>
    <w:rsid w:val="001D7239"/>
    <w:rsid w:val="001D774E"/>
    <w:rsid w:val="001D78AA"/>
    <w:rsid w:val="001D7A29"/>
    <w:rsid w:val="001D7EF9"/>
    <w:rsid w:val="001E0A1A"/>
    <w:rsid w:val="001E1295"/>
    <w:rsid w:val="001E218C"/>
    <w:rsid w:val="001E251C"/>
    <w:rsid w:val="001E291D"/>
    <w:rsid w:val="001E3438"/>
    <w:rsid w:val="001E45F0"/>
    <w:rsid w:val="001E5352"/>
    <w:rsid w:val="001E5802"/>
    <w:rsid w:val="001E618D"/>
    <w:rsid w:val="001E6CB1"/>
    <w:rsid w:val="001E7963"/>
    <w:rsid w:val="001E7EC3"/>
    <w:rsid w:val="001E7FB8"/>
    <w:rsid w:val="001F013B"/>
    <w:rsid w:val="001F08F2"/>
    <w:rsid w:val="001F15CE"/>
    <w:rsid w:val="001F1C19"/>
    <w:rsid w:val="001F25A8"/>
    <w:rsid w:val="001F2E50"/>
    <w:rsid w:val="001F2F1B"/>
    <w:rsid w:val="001F327C"/>
    <w:rsid w:val="001F34BB"/>
    <w:rsid w:val="001F3D56"/>
    <w:rsid w:val="001F4064"/>
    <w:rsid w:val="001F4C2B"/>
    <w:rsid w:val="001F5418"/>
    <w:rsid w:val="001F543D"/>
    <w:rsid w:val="001F5457"/>
    <w:rsid w:val="001F5611"/>
    <w:rsid w:val="001F64BC"/>
    <w:rsid w:val="001F6D52"/>
    <w:rsid w:val="001F6E51"/>
    <w:rsid w:val="001F7039"/>
    <w:rsid w:val="001F7949"/>
    <w:rsid w:val="001F7F50"/>
    <w:rsid w:val="00200CA9"/>
    <w:rsid w:val="00200E6B"/>
    <w:rsid w:val="00200EBE"/>
    <w:rsid w:val="00200EC4"/>
    <w:rsid w:val="00201CAB"/>
    <w:rsid w:val="00202BDF"/>
    <w:rsid w:val="00203F6D"/>
    <w:rsid w:val="002041B1"/>
    <w:rsid w:val="002044B4"/>
    <w:rsid w:val="00204669"/>
    <w:rsid w:val="00204DF8"/>
    <w:rsid w:val="0020573A"/>
    <w:rsid w:val="0020619B"/>
    <w:rsid w:val="0020624E"/>
    <w:rsid w:val="00206331"/>
    <w:rsid w:val="00206514"/>
    <w:rsid w:val="002068FF"/>
    <w:rsid w:val="00206D67"/>
    <w:rsid w:val="00206EF1"/>
    <w:rsid w:val="00206F2F"/>
    <w:rsid w:val="00207280"/>
    <w:rsid w:val="00207525"/>
    <w:rsid w:val="002102F2"/>
    <w:rsid w:val="00211139"/>
    <w:rsid w:val="00211F62"/>
    <w:rsid w:val="0021383C"/>
    <w:rsid w:val="00213904"/>
    <w:rsid w:val="00213DC9"/>
    <w:rsid w:val="00214247"/>
    <w:rsid w:val="00214C77"/>
    <w:rsid w:val="00215677"/>
    <w:rsid w:val="00215799"/>
    <w:rsid w:val="00215A1C"/>
    <w:rsid w:val="00217938"/>
    <w:rsid w:val="00217F92"/>
    <w:rsid w:val="00220332"/>
    <w:rsid w:val="00220447"/>
    <w:rsid w:val="0022069E"/>
    <w:rsid w:val="0022074A"/>
    <w:rsid w:val="00220875"/>
    <w:rsid w:val="00220AB5"/>
    <w:rsid w:val="00220ABA"/>
    <w:rsid w:val="00220EAA"/>
    <w:rsid w:val="0022102A"/>
    <w:rsid w:val="00221A31"/>
    <w:rsid w:val="00221BC8"/>
    <w:rsid w:val="00222129"/>
    <w:rsid w:val="00223BC2"/>
    <w:rsid w:val="00223E5B"/>
    <w:rsid w:val="002244B7"/>
    <w:rsid w:val="00224A7D"/>
    <w:rsid w:val="00224F53"/>
    <w:rsid w:val="00225960"/>
    <w:rsid w:val="00225E3A"/>
    <w:rsid w:val="00226159"/>
    <w:rsid w:val="002264D8"/>
    <w:rsid w:val="00226CBB"/>
    <w:rsid w:val="00227229"/>
    <w:rsid w:val="00227878"/>
    <w:rsid w:val="00227AEA"/>
    <w:rsid w:val="00227C5B"/>
    <w:rsid w:val="002301B9"/>
    <w:rsid w:val="00230441"/>
    <w:rsid w:val="0023123C"/>
    <w:rsid w:val="00231385"/>
    <w:rsid w:val="002318F5"/>
    <w:rsid w:val="0023217D"/>
    <w:rsid w:val="002328C4"/>
    <w:rsid w:val="00232A14"/>
    <w:rsid w:val="00232AB0"/>
    <w:rsid w:val="00232C1E"/>
    <w:rsid w:val="0023330E"/>
    <w:rsid w:val="00233C93"/>
    <w:rsid w:val="00234295"/>
    <w:rsid w:val="0023438A"/>
    <w:rsid w:val="002344C3"/>
    <w:rsid w:val="00234BF7"/>
    <w:rsid w:val="00235913"/>
    <w:rsid w:val="002364B7"/>
    <w:rsid w:val="00236EB4"/>
    <w:rsid w:val="002373BB"/>
    <w:rsid w:val="00237750"/>
    <w:rsid w:val="00237A97"/>
    <w:rsid w:val="00240263"/>
    <w:rsid w:val="00240377"/>
    <w:rsid w:val="002404F8"/>
    <w:rsid w:val="00240516"/>
    <w:rsid w:val="00241365"/>
    <w:rsid w:val="002414DC"/>
    <w:rsid w:val="00241982"/>
    <w:rsid w:val="00241C9D"/>
    <w:rsid w:val="00242432"/>
    <w:rsid w:val="002428A6"/>
    <w:rsid w:val="00242F62"/>
    <w:rsid w:val="002432BC"/>
    <w:rsid w:val="002437B9"/>
    <w:rsid w:val="002441AD"/>
    <w:rsid w:val="002443E2"/>
    <w:rsid w:val="00244401"/>
    <w:rsid w:val="002447FC"/>
    <w:rsid w:val="00244BF9"/>
    <w:rsid w:val="00245222"/>
    <w:rsid w:val="002458C7"/>
    <w:rsid w:val="0024593B"/>
    <w:rsid w:val="00245B8A"/>
    <w:rsid w:val="002460E0"/>
    <w:rsid w:val="002463F0"/>
    <w:rsid w:val="0024640B"/>
    <w:rsid w:val="00246751"/>
    <w:rsid w:val="00246882"/>
    <w:rsid w:val="00246E4D"/>
    <w:rsid w:val="00246EA5"/>
    <w:rsid w:val="00246F5D"/>
    <w:rsid w:val="002474E5"/>
    <w:rsid w:val="00247E3F"/>
    <w:rsid w:val="00250254"/>
    <w:rsid w:val="00250271"/>
    <w:rsid w:val="00250C50"/>
    <w:rsid w:val="00250D6A"/>
    <w:rsid w:val="00250F7B"/>
    <w:rsid w:val="00251370"/>
    <w:rsid w:val="00251EE3"/>
    <w:rsid w:val="00251FED"/>
    <w:rsid w:val="00252620"/>
    <w:rsid w:val="00252968"/>
    <w:rsid w:val="002530D5"/>
    <w:rsid w:val="00253D42"/>
    <w:rsid w:val="00254A81"/>
    <w:rsid w:val="00255047"/>
    <w:rsid w:val="00255351"/>
    <w:rsid w:val="002557C6"/>
    <w:rsid w:val="0025597A"/>
    <w:rsid w:val="002579EB"/>
    <w:rsid w:val="00257CA2"/>
    <w:rsid w:val="002606C9"/>
    <w:rsid w:val="002608F3"/>
    <w:rsid w:val="002618DC"/>
    <w:rsid w:val="00261AF4"/>
    <w:rsid w:val="00261F28"/>
    <w:rsid w:val="00261FED"/>
    <w:rsid w:val="002621F5"/>
    <w:rsid w:val="00262347"/>
    <w:rsid w:val="00263BDD"/>
    <w:rsid w:val="00263ECA"/>
    <w:rsid w:val="0026438A"/>
    <w:rsid w:val="00264755"/>
    <w:rsid w:val="002649DB"/>
    <w:rsid w:val="002655D3"/>
    <w:rsid w:val="00265D80"/>
    <w:rsid w:val="00265F14"/>
    <w:rsid w:val="002661B0"/>
    <w:rsid w:val="002665C9"/>
    <w:rsid w:val="002665CB"/>
    <w:rsid w:val="00266DC7"/>
    <w:rsid w:val="0026740E"/>
    <w:rsid w:val="0026796C"/>
    <w:rsid w:val="00267D92"/>
    <w:rsid w:val="00267E33"/>
    <w:rsid w:val="00267F2A"/>
    <w:rsid w:val="002705A7"/>
    <w:rsid w:val="00270622"/>
    <w:rsid w:val="00270714"/>
    <w:rsid w:val="00270CC0"/>
    <w:rsid w:val="00270DAE"/>
    <w:rsid w:val="00271416"/>
    <w:rsid w:val="00271B1F"/>
    <w:rsid w:val="00271B92"/>
    <w:rsid w:val="002721C2"/>
    <w:rsid w:val="002728F6"/>
    <w:rsid w:val="002728FC"/>
    <w:rsid w:val="00273453"/>
    <w:rsid w:val="002739ED"/>
    <w:rsid w:val="0027400A"/>
    <w:rsid w:val="002740F9"/>
    <w:rsid w:val="002742A4"/>
    <w:rsid w:val="00274336"/>
    <w:rsid w:val="00274708"/>
    <w:rsid w:val="00274758"/>
    <w:rsid w:val="00274AFD"/>
    <w:rsid w:val="00275162"/>
    <w:rsid w:val="002766EA"/>
    <w:rsid w:val="00276804"/>
    <w:rsid w:val="00276A52"/>
    <w:rsid w:val="00277274"/>
    <w:rsid w:val="00277911"/>
    <w:rsid w:val="00277CEC"/>
    <w:rsid w:val="002802FE"/>
    <w:rsid w:val="002809BA"/>
    <w:rsid w:val="0028128B"/>
    <w:rsid w:val="0028132D"/>
    <w:rsid w:val="00282088"/>
    <w:rsid w:val="002822E1"/>
    <w:rsid w:val="00282780"/>
    <w:rsid w:val="00282C13"/>
    <w:rsid w:val="00283252"/>
    <w:rsid w:val="00283D72"/>
    <w:rsid w:val="002856DE"/>
    <w:rsid w:val="002863FA"/>
    <w:rsid w:val="002868E1"/>
    <w:rsid w:val="00286E32"/>
    <w:rsid w:val="002870AA"/>
    <w:rsid w:val="00287132"/>
    <w:rsid w:val="002879FA"/>
    <w:rsid w:val="00287C61"/>
    <w:rsid w:val="00287CF4"/>
    <w:rsid w:val="00287DD2"/>
    <w:rsid w:val="00287EE2"/>
    <w:rsid w:val="002904B1"/>
    <w:rsid w:val="00290C6A"/>
    <w:rsid w:val="00291039"/>
    <w:rsid w:val="00291753"/>
    <w:rsid w:val="0029193C"/>
    <w:rsid w:val="00291AFB"/>
    <w:rsid w:val="00291C17"/>
    <w:rsid w:val="00292C2E"/>
    <w:rsid w:val="0029343D"/>
    <w:rsid w:val="0029429C"/>
    <w:rsid w:val="002942D3"/>
    <w:rsid w:val="00294453"/>
    <w:rsid w:val="002951E4"/>
    <w:rsid w:val="0029522E"/>
    <w:rsid w:val="0029537C"/>
    <w:rsid w:val="00295C6F"/>
    <w:rsid w:val="00297249"/>
    <w:rsid w:val="002A1FAD"/>
    <w:rsid w:val="002A1FC3"/>
    <w:rsid w:val="002A202C"/>
    <w:rsid w:val="002A2681"/>
    <w:rsid w:val="002A2BD2"/>
    <w:rsid w:val="002A32BD"/>
    <w:rsid w:val="002A3371"/>
    <w:rsid w:val="002A49CA"/>
    <w:rsid w:val="002A4D83"/>
    <w:rsid w:val="002A4DA1"/>
    <w:rsid w:val="002A551E"/>
    <w:rsid w:val="002A582F"/>
    <w:rsid w:val="002A5FC4"/>
    <w:rsid w:val="002A6948"/>
    <w:rsid w:val="002A69D1"/>
    <w:rsid w:val="002A6AF9"/>
    <w:rsid w:val="002A6BE2"/>
    <w:rsid w:val="002A6E93"/>
    <w:rsid w:val="002A7A28"/>
    <w:rsid w:val="002B2DCE"/>
    <w:rsid w:val="002B2E0E"/>
    <w:rsid w:val="002B3DE7"/>
    <w:rsid w:val="002B4305"/>
    <w:rsid w:val="002B4776"/>
    <w:rsid w:val="002B5A33"/>
    <w:rsid w:val="002B6692"/>
    <w:rsid w:val="002B6F95"/>
    <w:rsid w:val="002B7494"/>
    <w:rsid w:val="002C0070"/>
    <w:rsid w:val="002C051E"/>
    <w:rsid w:val="002C0B71"/>
    <w:rsid w:val="002C0B8F"/>
    <w:rsid w:val="002C0DA4"/>
    <w:rsid w:val="002C0EC3"/>
    <w:rsid w:val="002C1A41"/>
    <w:rsid w:val="002C20B2"/>
    <w:rsid w:val="002C28FC"/>
    <w:rsid w:val="002C2AEA"/>
    <w:rsid w:val="002C2D05"/>
    <w:rsid w:val="002C478A"/>
    <w:rsid w:val="002C480C"/>
    <w:rsid w:val="002C4999"/>
    <w:rsid w:val="002C5697"/>
    <w:rsid w:val="002C6097"/>
    <w:rsid w:val="002C65B2"/>
    <w:rsid w:val="002C6975"/>
    <w:rsid w:val="002C6FBF"/>
    <w:rsid w:val="002C70E3"/>
    <w:rsid w:val="002C763A"/>
    <w:rsid w:val="002C7D5A"/>
    <w:rsid w:val="002D0779"/>
    <w:rsid w:val="002D0964"/>
    <w:rsid w:val="002D0DA7"/>
    <w:rsid w:val="002D12BA"/>
    <w:rsid w:val="002D1772"/>
    <w:rsid w:val="002D177A"/>
    <w:rsid w:val="002D18BD"/>
    <w:rsid w:val="002D19C2"/>
    <w:rsid w:val="002D2567"/>
    <w:rsid w:val="002D27E2"/>
    <w:rsid w:val="002D3766"/>
    <w:rsid w:val="002D3A57"/>
    <w:rsid w:val="002D3EEF"/>
    <w:rsid w:val="002D540E"/>
    <w:rsid w:val="002D551C"/>
    <w:rsid w:val="002D5937"/>
    <w:rsid w:val="002D5C34"/>
    <w:rsid w:val="002D67A4"/>
    <w:rsid w:val="002D6DA3"/>
    <w:rsid w:val="002D766A"/>
    <w:rsid w:val="002D7C0E"/>
    <w:rsid w:val="002E06B5"/>
    <w:rsid w:val="002E0812"/>
    <w:rsid w:val="002E0C1F"/>
    <w:rsid w:val="002E0D88"/>
    <w:rsid w:val="002E0E25"/>
    <w:rsid w:val="002E0FEC"/>
    <w:rsid w:val="002E1579"/>
    <w:rsid w:val="002E18F4"/>
    <w:rsid w:val="002E1FFE"/>
    <w:rsid w:val="002E32B1"/>
    <w:rsid w:val="002E439A"/>
    <w:rsid w:val="002E4624"/>
    <w:rsid w:val="002E4BD6"/>
    <w:rsid w:val="002E56D2"/>
    <w:rsid w:val="002E593D"/>
    <w:rsid w:val="002E686F"/>
    <w:rsid w:val="002E6BD1"/>
    <w:rsid w:val="002E73C9"/>
    <w:rsid w:val="002E746E"/>
    <w:rsid w:val="002F0422"/>
    <w:rsid w:val="002F07FB"/>
    <w:rsid w:val="002F2BE6"/>
    <w:rsid w:val="002F3083"/>
    <w:rsid w:val="002F3479"/>
    <w:rsid w:val="002F3497"/>
    <w:rsid w:val="002F38AD"/>
    <w:rsid w:val="002F3C41"/>
    <w:rsid w:val="002F4C9F"/>
    <w:rsid w:val="002F4FA8"/>
    <w:rsid w:val="002F545E"/>
    <w:rsid w:val="002F54BF"/>
    <w:rsid w:val="002F5578"/>
    <w:rsid w:val="002F5B7A"/>
    <w:rsid w:val="002F5D9D"/>
    <w:rsid w:val="002F629E"/>
    <w:rsid w:val="002F7165"/>
    <w:rsid w:val="002F74F0"/>
    <w:rsid w:val="002F7835"/>
    <w:rsid w:val="002F79F5"/>
    <w:rsid w:val="002F7C21"/>
    <w:rsid w:val="00300FFC"/>
    <w:rsid w:val="003016A8"/>
    <w:rsid w:val="00301DA2"/>
    <w:rsid w:val="00301EB7"/>
    <w:rsid w:val="00301F90"/>
    <w:rsid w:val="003021A9"/>
    <w:rsid w:val="003022E2"/>
    <w:rsid w:val="003030D0"/>
    <w:rsid w:val="003035F6"/>
    <w:rsid w:val="00303A2E"/>
    <w:rsid w:val="00303DEB"/>
    <w:rsid w:val="00304189"/>
    <w:rsid w:val="00304247"/>
    <w:rsid w:val="00305468"/>
    <w:rsid w:val="0030562A"/>
    <w:rsid w:val="00305D28"/>
    <w:rsid w:val="00305E2E"/>
    <w:rsid w:val="003060D1"/>
    <w:rsid w:val="003062B4"/>
    <w:rsid w:val="00306F89"/>
    <w:rsid w:val="003070CA"/>
    <w:rsid w:val="00307941"/>
    <w:rsid w:val="0031001B"/>
    <w:rsid w:val="00310668"/>
    <w:rsid w:val="00310967"/>
    <w:rsid w:val="0031112A"/>
    <w:rsid w:val="00311CC2"/>
    <w:rsid w:val="00312143"/>
    <w:rsid w:val="0031488B"/>
    <w:rsid w:val="00314AA3"/>
    <w:rsid w:val="0031567B"/>
    <w:rsid w:val="00315E7D"/>
    <w:rsid w:val="003165C5"/>
    <w:rsid w:val="00317377"/>
    <w:rsid w:val="00317F68"/>
    <w:rsid w:val="003202DE"/>
    <w:rsid w:val="003204D4"/>
    <w:rsid w:val="00320607"/>
    <w:rsid w:val="00320B12"/>
    <w:rsid w:val="003215C9"/>
    <w:rsid w:val="00323802"/>
    <w:rsid w:val="00324529"/>
    <w:rsid w:val="003246AC"/>
    <w:rsid w:val="00324D6D"/>
    <w:rsid w:val="00324E25"/>
    <w:rsid w:val="00325A2B"/>
    <w:rsid w:val="00325AC6"/>
    <w:rsid w:val="00325CD5"/>
    <w:rsid w:val="003267E7"/>
    <w:rsid w:val="003268AC"/>
    <w:rsid w:val="0032709B"/>
    <w:rsid w:val="003271B7"/>
    <w:rsid w:val="00327958"/>
    <w:rsid w:val="003302F2"/>
    <w:rsid w:val="00330DAA"/>
    <w:rsid w:val="00331389"/>
    <w:rsid w:val="00331923"/>
    <w:rsid w:val="00331AEF"/>
    <w:rsid w:val="00331D4A"/>
    <w:rsid w:val="003322A1"/>
    <w:rsid w:val="003326DE"/>
    <w:rsid w:val="0033289C"/>
    <w:rsid w:val="00332B9B"/>
    <w:rsid w:val="003340A5"/>
    <w:rsid w:val="003345CC"/>
    <w:rsid w:val="0033467C"/>
    <w:rsid w:val="00334D4A"/>
    <w:rsid w:val="00335389"/>
    <w:rsid w:val="00335532"/>
    <w:rsid w:val="00335B5E"/>
    <w:rsid w:val="00335D9C"/>
    <w:rsid w:val="003366B8"/>
    <w:rsid w:val="00337809"/>
    <w:rsid w:val="00337DEE"/>
    <w:rsid w:val="00340153"/>
    <w:rsid w:val="0034018F"/>
    <w:rsid w:val="00340C0F"/>
    <w:rsid w:val="00340CF8"/>
    <w:rsid w:val="0034123C"/>
    <w:rsid w:val="003417E2"/>
    <w:rsid w:val="00341AA8"/>
    <w:rsid w:val="00341DF3"/>
    <w:rsid w:val="00341E85"/>
    <w:rsid w:val="00342248"/>
    <w:rsid w:val="003422BC"/>
    <w:rsid w:val="003422DE"/>
    <w:rsid w:val="0034287D"/>
    <w:rsid w:val="0034294E"/>
    <w:rsid w:val="003429DA"/>
    <w:rsid w:val="0034319C"/>
    <w:rsid w:val="00344377"/>
    <w:rsid w:val="0034480E"/>
    <w:rsid w:val="00344F1D"/>
    <w:rsid w:val="00345B0B"/>
    <w:rsid w:val="003475C0"/>
    <w:rsid w:val="003500CC"/>
    <w:rsid w:val="003519A4"/>
    <w:rsid w:val="003521B7"/>
    <w:rsid w:val="003525BA"/>
    <w:rsid w:val="003528E8"/>
    <w:rsid w:val="00353FBD"/>
    <w:rsid w:val="00354745"/>
    <w:rsid w:val="00354B73"/>
    <w:rsid w:val="003568CC"/>
    <w:rsid w:val="00356982"/>
    <w:rsid w:val="00356D95"/>
    <w:rsid w:val="00357795"/>
    <w:rsid w:val="00357AB2"/>
    <w:rsid w:val="00357D79"/>
    <w:rsid w:val="0036077D"/>
    <w:rsid w:val="0036179A"/>
    <w:rsid w:val="003619D5"/>
    <w:rsid w:val="00362C45"/>
    <w:rsid w:val="00362F3E"/>
    <w:rsid w:val="00363111"/>
    <w:rsid w:val="00363228"/>
    <w:rsid w:val="0036449A"/>
    <w:rsid w:val="0036450B"/>
    <w:rsid w:val="00364568"/>
    <w:rsid w:val="00364917"/>
    <w:rsid w:val="00364BB0"/>
    <w:rsid w:val="00364DCB"/>
    <w:rsid w:val="0036590F"/>
    <w:rsid w:val="00366063"/>
    <w:rsid w:val="00366B01"/>
    <w:rsid w:val="00366E7B"/>
    <w:rsid w:val="003675E1"/>
    <w:rsid w:val="003676E3"/>
    <w:rsid w:val="003702EF"/>
    <w:rsid w:val="00370B6D"/>
    <w:rsid w:val="00370EAD"/>
    <w:rsid w:val="00371032"/>
    <w:rsid w:val="00371896"/>
    <w:rsid w:val="00371B58"/>
    <w:rsid w:val="003721F3"/>
    <w:rsid w:val="003723FD"/>
    <w:rsid w:val="003724B3"/>
    <w:rsid w:val="003725C0"/>
    <w:rsid w:val="00373896"/>
    <w:rsid w:val="00374052"/>
    <w:rsid w:val="00374145"/>
    <w:rsid w:val="00375796"/>
    <w:rsid w:val="00375BAC"/>
    <w:rsid w:val="00375BC0"/>
    <w:rsid w:val="00375C3B"/>
    <w:rsid w:val="00377368"/>
    <w:rsid w:val="00377962"/>
    <w:rsid w:val="003779B2"/>
    <w:rsid w:val="00377C35"/>
    <w:rsid w:val="00377F5B"/>
    <w:rsid w:val="003804F7"/>
    <w:rsid w:val="003807DD"/>
    <w:rsid w:val="00380D4D"/>
    <w:rsid w:val="003816E3"/>
    <w:rsid w:val="00381918"/>
    <w:rsid w:val="003829AE"/>
    <w:rsid w:val="00383349"/>
    <w:rsid w:val="00383EC2"/>
    <w:rsid w:val="00384462"/>
    <w:rsid w:val="00384782"/>
    <w:rsid w:val="00384E1E"/>
    <w:rsid w:val="00385B97"/>
    <w:rsid w:val="00385FC5"/>
    <w:rsid w:val="003862CD"/>
    <w:rsid w:val="00386A0D"/>
    <w:rsid w:val="00386D3B"/>
    <w:rsid w:val="00387177"/>
    <w:rsid w:val="0038734E"/>
    <w:rsid w:val="003876C9"/>
    <w:rsid w:val="00387AB7"/>
    <w:rsid w:val="00387B97"/>
    <w:rsid w:val="003900A7"/>
    <w:rsid w:val="00390380"/>
    <w:rsid w:val="003915C5"/>
    <w:rsid w:val="00391D04"/>
    <w:rsid w:val="003926DB"/>
    <w:rsid w:val="00392A76"/>
    <w:rsid w:val="00392DBD"/>
    <w:rsid w:val="003937AF"/>
    <w:rsid w:val="00393A28"/>
    <w:rsid w:val="00393BB3"/>
    <w:rsid w:val="00393D47"/>
    <w:rsid w:val="0039425D"/>
    <w:rsid w:val="00395720"/>
    <w:rsid w:val="00395E26"/>
    <w:rsid w:val="00395ED8"/>
    <w:rsid w:val="00396E3B"/>
    <w:rsid w:val="00397309"/>
    <w:rsid w:val="0039774A"/>
    <w:rsid w:val="00397E2F"/>
    <w:rsid w:val="003A03FD"/>
    <w:rsid w:val="003A04C6"/>
    <w:rsid w:val="003A1F4F"/>
    <w:rsid w:val="003A2D5F"/>
    <w:rsid w:val="003A3187"/>
    <w:rsid w:val="003A46B0"/>
    <w:rsid w:val="003A4A62"/>
    <w:rsid w:val="003A580D"/>
    <w:rsid w:val="003A59AF"/>
    <w:rsid w:val="003A5BF0"/>
    <w:rsid w:val="003A6E16"/>
    <w:rsid w:val="003A6FA9"/>
    <w:rsid w:val="003A746F"/>
    <w:rsid w:val="003A7C5C"/>
    <w:rsid w:val="003A7CBE"/>
    <w:rsid w:val="003A7F90"/>
    <w:rsid w:val="003B051B"/>
    <w:rsid w:val="003B07F1"/>
    <w:rsid w:val="003B091D"/>
    <w:rsid w:val="003B10B0"/>
    <w:rsid w:val="003B10B8"/>
    <w:rsid w:val="003B1593"/>
    <w:rsid w:val="003B1741"/>
    <w:rsid w:val="003B1CF9"/>
    <w:rsid w:val="003B293E"/>
    <w:rsid w:val="003B2C08"/>
    <w:rsid w:val="003B30BF"/>
    <w:rsid w:val="003B3356"/>
    <w:rsid w:val="003B3437"/>
    <w:rsid w:val="003B3B8D"/>
    <w:rsid w:val="003B3D41"/>
    <w:rsid w:val="003B400A"/>
    <w:rsid w:val="003B53C9"/>
    <w:rsid w:val="003B5763"/>
    <w:rsid w:val="003B581F"/>
    <w:rsid w:val="003B5B1F"/>
    <w:rsid w:val="003B5BD9"/>
    <w:rsid w:val="003B5C58"/>
    <w:rsid w:val="003B6005"/>
    <w:rsid w:val="003B6355"/>
    <w:rsid w:val="003B6EFB"/>
    <w:rsid w:val="003B76AC"/>
    <w:rsid w:val="003B7ECC"/>
    <w:rsid w:val="003C03A7"/>
    <w:rsid w:val="003C0837"/>
    <w:rsid w:val="003C0ACB"/>
    <w:rsid w:val="003C0AD8"/>
    <w:rsid w:val="003C0E35"/>
    <w:rsid w:val="003C1687"/>
    <w:rsid w:val="003C2B65"/>
    <w:rsid w:val="003C2B66"/>
    <w:rsid w:val="003C2DB1"/>
    <w:rsid w:val="003C2EFA"/>
    <w:rsid w:val="003C330D"/>
    <w:rsid w:val="003C354F"/>
    <w:rsid w:val="003C3CC8"/>
    <w:rsid w:val="003C3E24"/>
    <w:rsid w:val="003C3F44"/>
    <w:rsid w:val="003C4006"/>
    <w:rsid w:val="003C4299"/>
    <w:rsid w:val="003C4AAB"/>
    <w:rsid w:val="003C4AD4"/>
    <w:rsid w:val="003C5394"/>
    <w:rsid w:val="003C5501"/>
    <w:rsid w:val="003C557F"/>
    <w:rsid w:val="003C5DFD"/>
    <w:rsid w:val="003C6C9D"/>
    <w:rsid w:val="003C77A8"/>
    <w:rsid w:val="003C7ABA"/>
    <w:rsid w:val="003D0BA5"/>
    <w:rsid w:val="003D136E"/>
    <w:rsid w:val="003D16D7"/>
    <w:rsid w:val="003D2339"/>
    <w:rsid w:val="003D24E3"/>
    <w:rsid w:val="003D2731"/>
    <w:rsid w:val="003D292D"/>
    <w:rsid w:val="003D2DBD"/>
    <w:rsid w:val="003D3034"/>
    <w:rsid w:val="003D3276"/>
    <w:rsid w:val="003D39BC"/>
    <w:rsid w:val="003D3AFF"/>
    <w:rsid w:val="003D4CD6"/>
    <w:rsid w:val="003D52C0"/>
    <w:rsid w:val="003D5689"/>
    <w:rsid w:val="003D68CE"/>
    <w:rsid w:val="003D69BE"/>
    <w:rsid w:val="003D6A6E"/>
    <w:rsid w:val="003D6B43"/>
    <w:rsid w:val="003D722F"/>
    <w:rsid w:val="003D737C"/>
    <w:rsid w:val="003D764B"/>
    <w:rsid w:val="003E04E0"/>
    <w:rsid w:val="003E10E9"/>
    <w:rsid w:val="003E2BE9"/>
    <w:rsid w:val="003E3A84"/>
    <w:rsid w:val="003E4561"/>
    <w:rsid w:val="003E4A1F"/>
    <w:rsid w:val="003E554D"/>
    <w:rsid w:val="003E5985"/>
    <w:rsid w:val="003E6BA2"/>
    <w:rsid w:val="003E7B74"/>
    <w:rsid w:val="003F06A1"/>
    <w:rsid w:val="003F0E6D"/>
    <w:rsid w:val="003F1992"/>
    <w:rsid w:val="003F1C55"/>
    <w:rsid w:val="003F28C2"/>
    <w:rsid w:val="003F28C9"/>
    <w:rsid w:val="003F2D3D"/>
    <w:rsid w:val="003F3261"/>
    <w:rsid w:val="003F39B0"/>
    <w:rsid w:val="003F4288"/>
    <w:rsid w:val="003F64A3"/>
    <w:rsid w:val="003F6C27"/>
    <w:rsid w:val="003F6D2B"/>
    <w:rsid w:val="003F71DC"/>
    <w:rsid w:val="003F7AA1"/>
    <w:rsid w:val="004002A2"/>
    <w:rsid w:val="004002C4"/>
    <w:rsid w:val="00400940"/>
    <w:rsid w:val="00400A18"/>
    <w:rsid w:val="00401539"/>
    <w:rsid w:val="0040191B"/>
    <w:rsid w:val="00401CFA"/>
    <w:rsid w:val="0040229B"/>
    <w:rsid w:val="00402A10"/>
    <w:rsid w:val="00402A92"/>
    <w:rsid w:val="00403FF5"/>
    <w:rsid w:val="004047E9"/>
    <w:rsid w:val="00404882"/>
    <w:rsid w:val="00404E30"/>
    <w:rsid w:val="0040512E"/>
    <w:rsid w:val="00405489"/>
    <w:rsid w:val="004054BA"/>
    <w:rsid w:val="00405AA6"/>
    <w:rsid w:val="00405B73"/>
    <w:rsid w:val="00407ACB"/>
    <w:rsid w:val="00407E0A"/>
    <w:rsid w:val="004102CD"/>
    <w:rsid w:val="00410F81"/>
    <w:rsid w:val="00410FD9"/>
    <w:rsid w:val="00412ABA"/>
    <w:rsid w:val="00413268"/>
    <w:rsid w:val="00413ED1"/>
    <w:rsid w:val="0041406D"/>
    <w:rsid w:val="004148CD"/>
    <w:rsid w:val="00414D25"/>
    <w:rsid w:val="004153A1"/>
    <w:rsid w:val="00415E23"/>
    <w:rsid w:val="0041611B"/>
    <w:rsid w:val="00416474"/>
    <w:rsid w:val="00416866"/>
    <w:rsid w:val="00416FA0"/>
    <w:rsid w:val="00417082"/>
    <w:rsid w:val="004179B7"/>
    <w:rsid w:val="0042058E"/>
    <w:rsid w:val="00420B2E"/>
    <w:rsid w:val="00420D1F"/>
    <w:rsid w:val="00420F13"/>
    <w:rsid w:val="00421017"/>
    <w:rsid w:val="004228C8"/>
    <w:rsid w:val="00422B47"/>
    <w:rsid w:val="00422F52"/>
    <w:rsid w:val="00423977"/>
    <w:rsid w:val="0042412C"/>
    <w:rsid w:val="00424512"/>
    <w:rsid w:val="00425531"/>
    <w:rsid w:val="0042586B"/>
    <w:rsid w:val="00425AD4"/>
    <w:rsid w:val="00425CA7"/>
    <w:rsid w:val="00426038"/>
    <w:rsid w:val="00426288"/>
    <w:rsid w:val="00426436"/>
    <w:rsid w:val="0042644B"/>
    <w:rsid w:val="0042658A"/>
    <w:rsid w:val="0042690E"/>
    <w:rsid w:val="00426DD4"/>
    <w:rsid w:val="004274F6"/>
    <w:rsid w:val="00427CA6"/>
    <w:rsid w:val="00427F17"/>
    <w:rsid w:val="00427F25"/>
    <w:rsid w:val="00430055"/>
    <w:rsid w:val="00431AEC"/>
    <w:rsid w:val="00431F9D"/>
    <w:rsid w:val="00432189"/>
    <w:rsid w:val="0043274C"/>
    <w:rsid w:val="004327AF"/>
    <w:rsid w:val="004327D0"/>
    <w:rsid w:val="00433B1F"/>
    <w:rsid w:val="00433DF1"/>
    <w:rsid w:val="00433E50"/>
    <w:rsid w:val="0043485A"/>
    <w:rsid w:val="00434861"/>
    <w:rsid w:val="00434B89"/>
    <w:rsid w:val="00435248"/>
    <w:rsid w:val="00436086"/>
    <w:rsid w:val="004360BA"/>
    <w:rsid w:val="00436A55"/>
    <w:rsid w:val="00436AA0"/>
    <w:rsid w:val="00436C37"/>
    <w:rsid w:val="004374BC"/>
    <w:rsid w:val="00437840"/>
    <w:rsid w:val="00437BDF"/>
    <w:rsid w:val="00437CD2"/>
    <w:rsid w:val="00437D08"/>
    <w:rsid w:val="00440216"/>
    <w:rsid w:val="00440F57"/>
    <w:rsid w:val="00440F70"/>
    <w:rsid w:val="00441892"/>
    <w:rsid w:val="00441B94"/>
    <w:rsid w:val="00442680"/>
    <w:rsid w:val="00442915"/>
    <w:rsid w:val="0044298D"/>
    <w:rsid w:val="00442D70"/>
    <w:rsid w:val="00442E18"/>
    <w:rsid w:val="00442E32"/>
    <w:rsid w:val="00442E92"/>
    <w:rsid w:val="00443784"/>
    <w:rsid w:val="00443D47"/>
    <w:rsid w:val="00444435"/>
    <w:rsid w:val="0044444F"/>
    <w:rsid w:val="00445EE7"/>
    <w:rsid w:val="00446520"/>
    <w:rsid w:val="00446EB7"/>
    <w:rsid w:val="004470E2"/>
    <w:rsid w:val="004478B7"/>
    <w:rsid w:val="004479F4"/>
    <w:rsid w:val="00447F2E"/>
    <w:rsid w:val="00450B8F"/>
    <w:rsid w:val="00450E15"/>
    <w:rsid w:val="004510D3"/>
    <w:rsid w:val="00451278"/>
    <w:rsid w:val="00451573"/>
    <w:rsid w:val="00451639"/>
    <w:rsid w:val="004516FF"/>
    <w:rsid w:val="00451A73"/>
    <w:rsid w:val="00451EA6"/>
    <w:rsid w:val="00451F36"/>
    <w:rsid w:val="004520AA"/>
    <w:rsid w:val="004521CC"/>
    <w:rsid w:val="0045228F"/>
    <w:rsid w:val="00452422"/>
    <w:rsid w:val="00452906"/>
    <w:rsid w:val="00452A8F"/>
    <w:rsid w:val="00452D4F"/>
    <w:rsid w:val="00453CE1"/>
    <w:rsid w:val="00453DF0"/>
    <w:rsid w:val="00453ED1"/>
    <w:rsid w:val="00453EF6"/>
    <w:rsid w:val="00453EF7"/>
    <w:rsid w:val="00454E88"/>
    <w:rsid w:val="004551E1"/>
    <w:rsid w:val="0045546A"/>
    <w:rsid w:val="0045570E"/>
    <w:rsid w:val="00456232"/>
    <w:rsid w:val="004572A3"/>
    <w:rsid w:val="00457336"/>
    <w:rsid w:val="00457ED0"/>
    <w:rsid w:val="00460A78"/>
    <w:rsid w:val="00460E42"/>
    <w:rsid w:val="00460ECF"/>
    <w:rsid w:val="00461AA8"/>
    <w:rsid w:val="00461AAE"/>
    <w:rsid w:val="00461C4A"/>
    <w:rsid w:val="004622CC"/>
    <w:rsid w:val="00462E58"/>
    <w:rsid w:val="00462E76"/>
    <w:rsid w:val="004631E4"/>
    <w:rsid w:val="00463517"/>
    <w:rsid w:val="0046375D"/>
    <w:rsid w:val="00463987"/>
    <w:rsid w:val="00463AF7"/>
    <w:rsid w:val="00463BBD"/>
    <w:rsid w:val="00464175"/>
    <w:rsid w:val="00464508"/>
    <w:rsid w:val="00464641"/>
    <w:rsid w:val="00464CE0"/>
    <w:rsid w:val="00465599"/>
    <w:rsid w:val="00465C89"/>
    <w:rsid w:val="00465EB0"/>
    <w:rsid w:val="00466069"/>
    <w:rsid w:val="0046781A"/>
    <w:rsid w:val="00467B4E"/>
    <w:rsid w:val="00467D76"/>
    <w:rsid w:val="00470835"/>
    <w:rsid w:val="00470845"/>
    <w:rsid w:val="004709B5"/>
    <w:rsid w:val="00470A6F"/>
    <w:rsid w:val="00471035"/>
    <w:rsid w:val="00471668"/>
    <w:rsid w:val="00471B58"/>
    <w:rsid w:val="00472AA8"/>
    <w:rsid w:val="00472C18"/>
    <w:rsid w:val="004743A3"/>
    <w:rsid w:val="0047510C"/>
    <w:rsid w:val="00477296"/>
    <w:rsid w:val="004774D4"/>
    <w:rsid w:val="0048111A"/>
    <w:rsid w:val="004819E7"/>
    <w:rsid w:val="00481A0E"/>
    <w:rsid w:val="0048224B"/>
    <w:rsid w:val="00482A91"/>
    <w:rsid w:val="00482B3F"/>
    <w:rsid w:val="004831D1"/>
    <w:rsid w:val="00483427"/>
    <w:rsid w:val="00483432"/>
    <w:rsid w:val="00483B0B"/>
    <w:rsid w:val="00483D8E"/>
    <w:rsid w:val="00484508"/>
    <w:rsid w:val="00484A0D"/>
    <w:rsid w:val="00484DA8"/>
    <w:rsid w:val="00484E4A"/>
    <w:rsid w:val="0048510D"/>
    <w:rsid w:val="0048537F"/>
    <w:rsid w:val="0048571F"/>
    <w:rsid w:val="00485E05"/>
    <w:rsid w:val="00485EAB"/>
    <w:rsid w:val="00486367"/>
    <w:rsid w:val="0048696C"/>
    <w:rsid w:val="00486EC1"/>
    <w:rsid w:val="004875BB"/>
    <w:rsid w:val="00487BEF"/>
    <w:rsid w:val="00487C67"/>
    <w:rsid w:val="004901DB"/>
    <w:rsid w:val="00490956"/>
    <w:rsid w:val="00490C4D"/>
    <w:rsid w:val="004927A8"/>
    <w:rsid w:val="004933A2"/>
    <w:rsid w:val="00493635"/>
    <w:rsid w:val="00493822"/>
    <w:rsid w:val="0049472F"/>
    <w:rsid w:val="00494A8F"/>
    <w:rsid w:val="00495397"/>
    <w:rsid w:val="004958DF"/>
    <w:rsid w:val="00495EC8"/>
    <w:rsid w:val="0049613C"/>
    <w:rsid w:val="004964C5"/>
    <w:rsid w:val="00496CE6"/>
    <w:rsid w:val="004971C6"/>
    <w:rsid w:val="004972EE"/>
    <w:rsid w:val="004A0409"/>
    <w:rsid w:val="004A07C8"/>
    <w:rsid w:val="004A1C58"/>
    <w:rsid w:val="004A1E3E"/>
    <w:rsid w:val="004A1EA6"/>
    <w:rsid w:val="004A2538"/>
    <w:rsid w:val="004A2C50"/>
    <w:rsid w:val="004A2E7D"/>
    <w:rsid w:val="004A4A73"/>
    <w:rsid w:val="004A4B58"/>
    <w:rsid w:val="004A5635"/>
    <w:rsid w:val="004A59A3"/>
    <w:rsid w:val="004A59AA"/>
    <w:rsid w:val="004A603A"/>
    <w:rsid w:val="004A6167"/>
    <w:rsid w:val="004A62F3"/>
    <w:rsid w:val="004A75F2"/>
    <w:rsid w:val="004A78D8"/>
    <w:rsid w:val="004B08A6"/>
    <w:rsid w:val="004B08BC"/>
    <w:rsid w:val="004B0EAA"/>
    <w:rsid w:val="004B1158"/>
    <w:rsid w:val="004B1580"/>
    <w:rsid w:val="004B1893"/>
    <w:rsid w:val="004B28BE"/>
    <w:rsid w:val="004B2FC5"/>
    <w:rsid w:val="004B3436"/>
    <w:rsid w:val="004B3672"/>
    <w:rsid w:val="004B4087"/>
    <w:rsid w:val="004B4758"/>
    <w:rsid w:val="004B485D"/>
    <w:rsid w:val="004B486B"/>
    <w:rsid w:val="004B5307"/>
    <w:rsid w:val="004B534C"/>
    <w:rsid w:val="004B5C63"/>
    <w:rsid w:val="004B63E5"/>
    <w:rsid w:val="004B6F64"/>
    <w:rsid w:val="004B7BCF"/>
    <w:rsid w:val="004C106B"/>
    <w:rsid w:val="004C1ED6"/>
    <w:rsid w:val="004C203E"/>
    <w:rsid w:val="004C28A1"/>
    <w:rsid w:val="004C2A3C"/>
    <w:rsid w:val="004C2D74"/>
    <w:rsid w:val="004C2EBC"/>
    <w:rsid w:val="004C3258"/>
    <w:rsid w:val="004C331A"/>
    <w:rsid w:val="004C3518"/>
    <w:rsid w:val="004C391D"/>
    <w:rsid w:val="004C3C75"/>
    <w:rsid w:val="004C52CB"/>
    <w:rsid w:val="004C5A2F"/>
    <w:rsid w:val="004C63A2"/>
    <w:rsid w:val="004C663F"/>
    <w:rsid w:val="004C6862"/>
    <w:rsid w:val="004C6A91"/>
    <w:rsid w:val="004C6C53"/>
    <w:rsid w:val="004C6DDE"/>
    <w:rsid w:val="004C79F4"/>
    <w:rsid w:val="004D0145"/>
    <w:rsid w:val="004D0962"/>
    <w:rsid w:val="004D17E0"/>
    <w:rsid w:val="004D1ACC"/>
    <w:rsid w:val="004D33AC"/>
    <w:rsid w:val="004D34CE"/>
    <w:rsid w:val="004D44C3"/>
    <w:rsid w:val="004D4E59"/>
    <w:rsid w:val="004D6160"/>
    <w:rsid w:val="004D63AE"/>
    <w:rsid w:val="004D6E18"/>
    <w:rsid w:val="004D7C24"/>
    <w:rsid w:val="004E05C0"/>
    <w:rsid w:val="004E0812"/>
    <w:rsid w:val="004E0C04"/>
    <w:rsid w:val="004E1259"/>
    <w:rsid w:val="004E142E"/>
    <w:rsid w:val="004E1594"/>
    <w:rsid w:val="004E183D"/>
    <w:rsid w:val="004E1C84"/>
    <w:rsid w:val="004E21B6"/>
    <w:rsid w:val="004E2BB9"/>
    <w:rsid w:val="004E3010"/>
    <w:rsid w:val="004E3426"/>
    <w:rsid w:val="004E36B2"/>
    <w:rsid w:val="004E382A"/>
    <w:rsid w:val="004E3EB6"/>
    <w:rsid w:val="004E4090"/>
    <w:rsid w:val="004E4BCB"/>
    <w:rsid w:val="004E54CB"/>
    <w:rsid w:val="004E5A8D"/>
    <w:rsid w:val="004E6A6B"/>
    <w:rsid w:val="004E6F14"/>
    <w:rsid w:val="004E72BF"/>
    <w:rsid w:val="004E76E2"/>
    <w:rsid w:val="004E7927"/>
    <w:rsid w:val="004E7ABA"/>
    <w:rsid w:val="004F0193"/>
    <w:rsid w:val="004F01E6"/>
    <w:rsid w:val="004F0DA4"/>
    <w:rsid w:val="004F1358"/>
    <w:rsid w:val="004F13F3"/>
    <w:rsid w:val="004F2639"/>
    <w:rsid w:val="004F2BFF"/>
    <w:rsid w:val="004F3067"/>
    <w:rsid w:val="004F3833"/>
    <w:rsid w:val="004F4025"/>
    <w:rsid w:val="004F465B"/>
    <w:rsid w:val="004F6923"/>
    <w:rsid w:val="004F6ADE"/>
    <w:rsid w:val="004F74D3"/>
    <w:rsid w:val="005002E7"/>
    <w:rsid w:val="005004EA"/>
    <w:rsid w:val="0050105B"/>
    <w:rsid w:val="005011FD"/>
    <w:rsid w:val="0050148A"/>
    <w:rsid w:val="005020E1"/>
    <w:rsid w:val="00502245"/>
    <w:rsid w:val="00502EE4"/>
    <w:rsid w:val="0050324B"/>
    <w:rsid w:val="00503439"/>
    <w:rsid w:val="00503714"/>
    <w:rsid w:val="00503C48"/>
    <w:rsid w:val="00503C4B"/>
    <w:rsid w:val="00503FA1"/>
    <w:rsid w:val="00503FB5"/>
    <w:rsid w:val="0050404D"/>
    <w:rsid w:val="00504051"/>
    <w:rsid w:val="00504151"/>
    <w:rsid w:val="00504E80"/>
    <w:rsid w:val="005051B3"/>
    <w:rsid w:val="005064D8"/>
    <w:rsid w:val="00506513"/>
    <w:rsid w:val="00506B58"/>
    <w:rsid w:val="00506BFC"/>
    <w:rsid w:val="00507572"/>
    <w:rsid w:val="0050761F"/>
    <w:rsid w:val="00507D54"/>
    <w:rsid w:val="00507F25"/>
    <w:rsid w:val="0051002C"/>
    <w:rsid w:val="00510522"/>
    <w:rsid w:val="00510EBA"/>
    <w:rsid w:val="005112EA"/>
    <w:rsid w:val="00511CA8"/>
    <w:rsid w:val="0051278C"/>
    <w:rsid w:val="00512C9E"/>
    <w:rsid w:val="00512F6A"/>
    <w:rsid w:val="00513253"/>
    <w:rsid w:val="00513868"/>
    <w:rsid w:val="005147A5"/>
    <w:rsid w:val="00514CE3"/>
    <w:rsid w:val="0051576F"/>
    <w:rsid w:val="00515AAB"/>
    <w:rsid w:val="00515C69"/>
    <w:rsid w:val="00515DA8"/>
    <w:rsid w:val="00516969"/>
    <w:rsid w:val="005174E7"/>
    <w:rsid w:val="0051783A"/>
    <w:rsid w:val="00517B24"/>
    <w:rsid w:val="005209EB"/>
    <w:rsid w:val="00521D2C"/>
    <w:rsid w:val="00522167"/>
    <w:rsid w:val="00522C32"/>
    <w:rsid w:val="00523C44"/>
    <w:rsid w:val="005246A8"/>
    <w:rsid w:val="005252E0"/>
    <w:rsid w:val="005256E7"/>
    <w:rsid w:val="00525F2E"/>
    <w:rsid w:val="00527DB0"/>
    <w:rsid w:val="00530128"/>
    <w:rsid w:val="005301F7"/>
    <w:rsid w:val="00530762"/>
    <w:rsid w:val="005313ED"/>
    <w:rsid w:val="005317FC"/>
    <w:rsid w:val="00532280"/>
    <w:rsid w:val="005322FF"/>
    <w:rsid w:val="005325E3"/>
    <w:rsid w:val="005328D3"/>
    <w:rsid w:val="0053291F"/>
    <w:rsid w:val="0053309A"/>
    <w:rsid w:val="005332EB"/>
    <w:rsid w:val="005333FD"/>
    <w:rsid w:val="00533923"/>
    <w:rsid w:val="0053439B"/>
    <w:rsid w:val="005348A6"/>
    <w:rsid w:val="0053589D"/>
    <w:rsid w:val="00535A8E"/>
    <w:rsid w:val="00535BC6"/>
    <w:rsid w:val="00536341"/>
    <w:rsid w:val="00536359"/>
    <w:rsid w:val="00536931"/>
    <w:rsid w:val="00537157"/>
    <w:rsid w:val="00540B5A"/>
    <w:rsid w:val="00541043"/>
    <w:rsid w:val="00541583"/>
    <w:rsid w:val="0054169C"/>
    <w:rsid w:val="00541945"/>
    <w:rsid w:val="00541B82"/>
    <w:rsid w:val="00541CD8"/>
    <w:rsid w:val="005420B0"/>
    <w:rsid w:val="00542623"/>
    <w:rsid w:val="00542954"/>
    <w:rsid w:val="00542F6E"/>
    <w:rsid w:val="00542F73"/>
    <w:rsid w:val="005430D7"/>
    <w:rsid w:val="005430E2"/>
    <w:rsid w:val="005434B3"/>
    <w:rsid w:val="005436AB"/>
    <w:rsid w:val="0054381F"/>
    <w:rsid w:val="00543EAB"/>
    <w:rsid w:val="00544CAE"/>
    <w:rsid w:val="00545527"/>
    <w:rsid w:val="00546185"/>
    <w:rsid w:val="00546687"/>
    <w:rsid w:val="00546F8A"/>
    <w:rsid w:val="0055125E"/>
    <w:rsid w:val="00551481"/>
    <w:rsid w:val="005514C5"/>
    <w:rsid w:val="00551BFC"/>
    <w:rsid w:val="00551DA9"/>
    <w:rsid w:val="00552395"/>
    <w:rsid w:val="00552708"/>
    <w:rsid w:val="0055347B"/>
    <w:rsid w:val="00553941"/>
    <w:rsid w:val="00554A5E"/>
    <w:rsid w:val="00554A87"/>
    <w:rsid w:val="00554D35"/>
    <w:rsid w:val="005558D2"/>
    <w:rsid w:val="005562E4"/>
    <w:rsid w:val="0055682C"/>
    <w:rsid w:val="00556EE8"/>
    <w:rsid w:val="00556F58"/>
    <w:rsid w:val="00557E9A"/>
    <w:rsid w:val="00557FCD"/>
    <w:rsid w:val="005600CC"/>
    <w:rsid w:val="00560155"/>
    <w:rsid w:val="005601F2"/>
    <w:rsid w:val="005603E8"/>
    <w:rsid w:val="00560494"/>
    <w:rsid w:val="005604F2"/>
    <w:rsid w:val="005606FD"/>
    <w:rsid w:val="00560A74"/>
    <w:rsid w:val="00560CE3"/>
    <w:rsid w:val="00560E60"/>
    <w:rsid w:val="0056223E"/>
    <w:rsid w:val="00562DB1"/>
    <w:rsid w:val="0056322F"/>
    <w:rsid w:val="00563761"/>
    <w:rsid w:val="0056397B"/>
    <w:rsid w:val="00564448"/>
    <w:rsid w:val="00564904"/>
    <w:rsid w:val="00565886"/>
    <w:rsid w:val="00565B52"/>
    <w:rsid w:val="00565B8B"/>
    <w:rsid w:val="00566620"/>
    <w:rsid w:val="005671F8"/>
    <w:rsid w:val="0057070D"/>
    <w:rsid w:val="00571276"/>
    <w:rsid w:val="00571730"/>
    <w:rsid w:val="005725D3"/>
    <w:rsid w:val="00572614"/>
    <w:rsid w:val="00572866"/>
    <w:rsid w:val="00572B21"/>
    <w:rsid w:val="0057385A"/>
    <w:rsid w:val="00574398"/>
    <w:rsid w:val="005745E0"/>
    <w:rsid w:val="00574605"/>
    <w:rsid w:val="00574829"/>
    <w:rsid w:val="00574D17"/>
    <w:rsid w:val="005751CC"/>
    <w:rsid w:val="005766D8"/>
    <w:rsid w:val="00576E20"/>
    <w:rsid w:val="00576F6C"/>
    <w:rsid w:val="005775BF"/>
    <w:rsid w:val="00577F83"/>
    <w:rsid w:val="0058016A"/>
    <w:rsid w:val="0058021F"/>
    <w:rsid w:val="0058083B"/>
    <w:rsid w:val="00580CEC"/>
    <w:rsid w:val="00581309"/>
    <w:rsid w:val="00581773"/>
    <w:rsid w:val="00581E45"/>
    <w:rsid w:val="00582204"/>
    <w:rsid w:val="00583A74"/>
    <w:rsid w:val="00583EB9"/>
    <w:rsid w:val="00583F7F"/>
    <w:rsid w:val="00584579"/>
    <w:rsid w:val="00586001"/>
    <w:rsid w:val="00586E5A"/>
    <w:rsid w:val="0058745E"/>
    <w:rsid w:val="005875D8"/>
    <w:rsid w:val="005879EE"/>
    <w:rsid w:val="00587DC9"/>
    <w:rsid w:val="00590CD4"/>
    <w:rsid w:val="00591476"/>
    <w:rsid w:val="005914DB"/>
    <w:rsid w:val="00591F13"/>
    <w:rsid w:val="00591F96"/>
    <w:rsid w:val="00592E5A"/>
    <w:rsid w:val="0059409B"/>
    <w:rsid w:val="005946E9"/>
    <w:rsid w:val="0059502A"/>
    <w:rsid w:val="0059541A"/>
    <w:rsid w:val="00595B7E"/>
    <w:rsid w:val="00595DB4"/>
    <w:rsid w:val="0059704E"/>
    <w:rsid w:val="00597080"/>
    <w:rsid w:val="005971AC"/>
    <w:rsid w:val="00597602"/>
    <w:rsid w:val="00597C2D"/>
    <w:rsid w:val="005A0E22"/>
    <w:rsid w:val="005A1348"/>
    <w:rsid w:val="005A1390"/>
    <w:rsid w:val="005A1722"/>
    <w:rsid w:val="005A1899"/>
    <w:rsid w:val="005A194C"/>
    <w:rsid w:val="005A2299"/>
    <w:rsid w:val="005A25CA"/>
    <w:rsid w:val="005A26C4"/>
    <w:rsid w:val="005A2BD2"/>
    <w:rsid w:val="005A3CB2"/>
    <w:rsid w:val="005A48EE"/>
    <w:rsid w:val="005A4EB2"/>
    <w:rsid w:val="005A55DB"/>
    <w:rsid w:val="005A625F"/>
    <w:rsid w:val="005A6333"/>
    <w:rsid w:val="005A69F6"/>
    <w:rsid w:val="005A6C45"/>
    <w:rsid w:val="005A7025"/>
    <w:rsid w:val="005A711D"/>
    <w:rsid w:val="005A7339"/>
    <w:rsid w:val="005B0223"/>
    <w:rsid w:val="005B06F9"/>
    <w:rsid w:val="005B13D5"/>
    <w:rsid w:val="005B2042"/>
    <w:rsid w:val="005B23D6"/>
    <w:rsid w:val="005B24D3"/>
    <w:rsid w:val="005B24E9"/>
    <w:rsid w:val="005B27F1"/>
    <w:rsid w:val="005B2D5D"/>
    <w:rsid w:val="005B346D"/>
    <w:rsid w:val="005B40F5"/>
    <w:rsid w:val="005B4180"/>
    <w:rsid w:val="005B44A2"/>
    <w:rsid w:val="005B45D5"/>
    <w:rsid w:val="005B54B6"/>
    <w:rsid w:val="005B60E4"/>
    <w:rsid w:val="005B6763"/>
    <w:rsid w:val="005C00C3"/>
    <w:rsid w:val="005C00E9"/>
    <w:rsid w:val="005C0927"/>
    <w:rsid w:val="005C1DB0"/>
    <w:rsid w:val="005C276C"/>
    <w:rsid w:val="005C397A"/>
    <w:rsid w:val="005C45A6"/>
    <w:rsid w:val="005C46F8"/>
    <w:rsid w:val="005C4F58"/>
    <w:rsid w:val="005C536D"/>
    <w:rsid w:val="005C59EA"/>
    <w:rsid w:val="005C6322"/>
    <w:rsid w:val="005C64A6"/>
    <w:rsid w:val="005C7799"/>
    <w:rsid w:val="005D07C2"/>
    <w:rsid w:val="005D0B30"/>
    <w:rsid w:val="005D0D62"/>
    <w:rsid w:val="005D10BD"/>
    <w:rsid w:val="005D1150"/>
    <w:rsid w:val="005D2A76"/>
    <w:rsid w:val="005D37E2"/>
    <w:rsid w:val="005D446B"/>
    <w:rsid w:val="005D478D"/>
    <w:rsid w:val="005D4DD5"/>
    <w:rsid w:val="005D5F58"/>
    <w:rsid w:val="005D6F87"/>
    <w:rsid w:val="005D78EE"/>
    <w:rsid w:val="005E0020"/>
    <w:rsid w:val="005E1571"/>
    <w:rsid w:val="005E1A9E"/>
    <w:rsid w:val="005E20AA"/>
    <w:rsid w:val="005E2205"/>
    <w:rsid w:val="005E2403"/>
    <w:rsid w:val="005E2D44"/>
    <w:rsid w:val="005E46BB"/>
    <w:rsid w:val="005E515A"/>
    <w:rsid w:val="005E5BBB"/>
    <w:rsid w:val="005E5FFE"/>
    <w:rsid w:val="005E61FB"/>
    <w:rsid w:val="005E694A"/>
    <w:rsid w:val="005E6C6F"/>
    <w:rsid w:val="005E6FBB"/>
    <w:rsid w:val="005E7348"/>
    <w:rsid w:val="005E7643"/>
    <w:rsid w:val="005E7AEC"/>
    <w:rsid w:val="005F021F"/>
    <w:rsid w:val="005F04E2"/>
    <w:rsid w:val="005F054F"/>
    <w:rsid w:val="005F0695"/>
    <w:rsid w:val="005F2810"/>
    <w:rsid w:val="005F2956"/>
    <w:rsid w:val="005F3130"/>
    <w:rsid w:val="005F3860"/>
    <w:rsid w:val="005F3CA6"/>
    <w:rsid w:val="005F3E36"/>
    <w:rsid w:val="005F411E"/>
    <w:rsid w:val="005F6237"/>
    <w:rsid w:val="005F6B16"/>
    <w:rsid w:val="005F76C2"/>
    <w:rsid w:val="005F7AA1"/>
    <w:rsid w:val="005F7B3E"/>
    <w:rsid w:val="005F7C41"/>
    <w:rsid w:val="00600C8B"/>
    <w:rsid w:val="006010D4"/>
    <w:rsid w:val="006020FC"/>
    <w:rsid w:val="0060223E"/>
    <w:rsid w:val="00602387"/>
    <w:rsid w:val="00602884"/>
    <w:rsid w:val="00602C38"/>
    <w:rsid w:val="00602E59"/>
    <w:rsid w:val="00603681"/>
    <w:rsid w:val="00604A46"/>
    <w:rsid w:val="00605EE9"/>
    <w:rsid w:val="00605EF1"/>
    <w:rsid w:val="006066E2"/>
    <w:rsid w:val="00606736"/>
    <w:rsid w:val="0060776A"/>
    <w:rsid w:val="00610A52"/>
    <w:rsid w:val="00611EA7"/>
    <w:rsid w:val="00612405"/>
    <w:rsid w:val="0061252C"/>
    <w:rsid w:val="00612B23"/>
    <w:rsid w:val="006143D9"/>
    <w:rsid w:val="00614A48"/>
    <w:rsid w:val="00614DBD"/>
    <w:rsid w:val="0061527F"/>
    <w:rsid w:val="006158D3"/>
    <w:rsid w:val="006158E7"/>
    <w:rsid w:val="006169C6"/>
    <w:rsid w:val="00616CDA"/>
    <w:rsid w:val="00616D0E"/>
    <w:rsid w:val="0061718F"/>
    <w:rsid w:val="006176C7"/>
    <w:rsid w:val="00620673"/>
    <w:rsid w:val="00620850"/>
    <w:rsid w:val="00621291"/>
    <w:rsid w:val="0062149F"/>
    <w:rsid w:val="00621594"/>
    <w:rsid w:val="0062164F"/>
    <w:rsid w:val="00621F78"/>
    <w:rsid w:val="006221CC"/>
    <w:rsid w:val="00622F0B"/>
    <w:rsid w:val="00623236"/>
    <w:rsid w:val="0062336A"/>
    <w:rsid w:val="00623560"/>
    <w:rsid w:val="006237AE"/>
    <w:rsid w:val="006238C4"/>
    <w:rsid w:val="00623D27"/>
    <w:rsid w:val="00624725"/>
    <w:rsid w:val="00624CC6"/>
    <w:rsid w:val="00624E29"/>
    <w:rsid w:val="006260F1"/>
    <w:rsid w:val="006267E3"/>
    <w:rsid w:val="00626B23"/>
    <w:rsid w:val="00626CD7"/>
    <w:rsid w:val="00626ED5"/>
    <w:rsid w:val="006271EA"/>
    <w:rsid w:val="00627C71"/>
    <w:rsid w:val="00631520"/>
    <w:rsid w:val="006316E3"/>
    <w:rsid w:val="00631F19"/>
    <w:rsid w:val="006322F5"/>
    <w:rsid w:val="0063258C"/>
    <w:rsid w:val="00632AE3"/>
    <w:rsid w:val="00633DEC"/>
    <w:rsid w:val="00635054"/>
    <w:rsid w:val="006352D9"/>
    <w:rsid w:val="0063652D"/>
    <w:rsid w:val="00637558"/>
    <w:rsid w:val="0063781F"/>
    <w:rsid w:val="00637D14"/>
    <w:rsid w:val="00640080"/>
    <w:rsid w:val="006404EA"/>
    <w:rsid w:val="006409E9"/>
    <w:rsid w:val="006424B5"/>
    <w:rsid w:val="006424EC"/>
    <w:rsid w:val="00643ABB"/>
    <w:rsid w:val="006445E8"/>
    <w:rsid w:val="00644E96"/>
    <w:rsid w:val="0064548F"/>
    <w:rsid w:val="0064619B"/>
    <w:rsid w:val="006469AE"/>
    <w:rsid w:val="006475C4"/>
    <w:rsid w:val="0065071A"/>
    <w:rsid w:val="0065081D"/>
    <w:rsid w:val="006509B6"/>
    <w:rsid w:val="006510C7"/>
    <w:rsid w:val="006524DF"/>
    <w:rsid w:val="0065265A"/>
    <w:rsid w:val="00652920"/>
    <w:rsid w:val="006542EE"/>
    <w:rsid w:val="0065476B"/>
    <w:rsid w:val="0065627C"/>
    <w:rsid w:val="00656311"/>
    <w:rsid w:val="00656628"/>
    <w:rsid w:val="00656A81"/>
    <w:rsid w:val="0065796B"/>
    <w:rsid w:val="00657F67"/>
    <w:rsid w:val="00660433"/>
    <w:rsid w:val="00660A7E"/>
    <w:rsid w:val="006614AD"/>
    <w:rsid w:val="00661658"/>
    <w:rsid w:val="006622A9"/>
    <w:rsid w:val="00662544"/>
    <w:rsid w:val="00663665"/>
    <w:rsid w:val="0066375D"/>
    <w:rsid w:val="00664216"/>
    <w:rsid w:val="00664377"/>
    <w:rsid w:val="00664F8D"/>
    <w:rsid w:val="00665B0E"/>
    <w:rsid w:val="00665F3B"/>
    <w:rsid w:val="00667ED6"/>
    <w:rsid w:val="00667FEB"/>
    <w:rsid w:val="0067058C"/>
    <w:rsid w:val="00670CA3"/>
    <w:rsid w:val="00671A49"/>
    <w:rsid w:val="00671CCB"/>
    <w:rsid w:val="006721C8"/>
    <w:rsid w:val="0067277A"/>
    <w:rsid w:val="00672938"/>
    <w:rsid w:val="00672CC1"/>
    <w:rsid w:val="00672ED2"/>
    <w:rsid w:val="00673116"/>
    <w:rsid w:val="00673344"/>
    <w:rsid w:val="006735CF"/>
    <w:rsid w:val="00674791"/>
    <w:rsid w:val="0067495F"/>
    <w:rsid w:val="006749F9"/>
    <w:rsid w:val="00674F31"/>
    <w:rsid w:val="006751B4"/>
    <w:rsid w:val="00675536"/>
    <w:rsid w:val="00675A71"/>
    <w:rsid w:val="00676F0C"/>
    <w:rsid w:val="00676F56"/>
    <w:rsid w:val="0067746C"/>
    <w:rsid w:val="0067766D"/>
    <w:rsid w:val="0068083C"/>
    <w:rsid w:val="00680A6A"/>
    <w:rsid w:val="00681083"/>
    <w:rsid w:val="00681088"/>
    <w:rsid w:val="00681143"/>
    <w:rsid w:val="006811E6"/>
    <w:rsid w:val="006814A3"/>
    <w:rsid w:val="0068218B"/>
    <w:rsid w:val="006826BC"/>
    <w:rsid w:val="006828DF"/>
    <w:rsid w:val="00682E37"/>
    <w:rsid w:val="00683421"/>
    <w:rsid w:val="006835EF"/>
    <w:rsid w:val="0068426E"/>
    <w:rsid w:val="00684FE5"/>
    <w:rsid w:val="00685BDC"/>
    <w:rsid w:val="006862B7"/>
    <w:rsid w:val="006864C8"/>
    <w:rsid w:val="0068688A"/>
    <w:rsid w:val="00686994"/>
    <w:rsid w:val="00686B4B"/>
    <w:rsid w:val="006871E5"/>
    <w:rsid w:val="00687E45"/>
    <w:rsid w:val="00690671"/>
    <w:rsid w:val="00692945"/>
    <w:rsid w:val="00692EAC"/>
    <w:rsid w:val="00693112"/>
    <w:rsid w:val="0069312E"/>
    <w:rsid w:val="006933E2"/>
    <w:rsid w:val="00693532"/>
    <w:rsid w:val="00693541"/>
    <w:rsid w:val="006938A6"/>
    <w:rsid w:val="00693DD8"/>
    <w:rsid w:val="0069445C"/>
    <w:rsid w:val="0069476B"/>
    <w:rsid w:val="00694D8B"/>
    <w:rsid w:val="006955A7"/>
    <w:rsid w:val="00695EC0"/>
    <w:rsid w:val="00697328"/>
    <w:rsid w:val="0069760C"/>
    <w:rsid w:val="00697DE7"/>
    <w:rsid w:val="006A011B"/>
    <w:rsid w:val="006A0219"/>
    <w:rsid w:val="006A0552"/>
    <w:rsid w:val="006A1B81"/>
    <w:rsid w:val="006A38CB"/>
    <w:rsid w:val="006A41A4"/>
    <w:rsid w:val="006A45F5"/>
    <w:rsid w:val="006A47AA"/>
    <w:rsid w:val="006A52E4"/>
    <w:rsid w:val="006A52E8"/>
    <w:rsid w:val="006A5760"/>
    <w:rsid w:val="006A5E2A"/>
    <w:rsid w:val="006A603D"/>
    <w:rsid w:val="006A65FD"/>
    <w:rsid w:val="006A6B36"/>
    <w:rsid w:val="006A7447"/>
    <w:rsid w:val="006A75DB"/>
    <w:rsid w:val="006A7BE7"/>
    <w:rsid w:val="006B054A"/>
    <w:rsid w:val="006B070D"/>
    <w:rsid w:val="006B07A1"/>
    <w:rsid w:val="006B0899"/>
    <w:rsid w:val="006B13B8"/>
    <w:rsid w:val="006B16D2"/>
    <w:rsid w:val="006B18CD"/>
    <w:rsid w:val="006B1952"/>
    <w:rsid w:val="006B19AA"/>
    <w:rsid w:val="006B1E5F"/>
    <w:rsid w:val="006B2605"/>
    <w:rsid w:val="006B2B02"/>
    <w:rsid w:val="006B2ED4"/>
    <w:rsid w:val="006B37EF"/>
    <w:rsid w:val="006B39F0"/>
    <w:rsid w:val="006B4724"/>
    <w:rsid w:val="006B47B9"/>
    <w:rsid w:val="006B4C17"/>
    <w:rsid w:val="006B50EA"/>
    <w:rsid w:val="006B5BAE"/>
    <w:rsid w:val="006B5DDA"/>
    <w:rsid w:val="006B5ECE"/>
    <w:rsid w:val="006B6147"/>
    <w:rsid w:val="006B65F2"/>
    <w:rsid w:val="006B70A5"/>
    <w:rsid w:val="006B752C"/>
    <w:rsid w:val="006B7704"/>
    <w:rsid w:val="006B7CAB"/>
    <w:rsid w:val="006C00F0"/>
    <w:rsid w:val="006C0104"/>
    <w:rsid w:val="006C0246"/>
    <w:rsid w:val="006C0CDB"/>
    <w:rsid w:val="006C0D21"/>
    <w:rsid w:val="006C0F6D"/>
    <w:rsid w:val="006C1170"/>
    <w:rsid w:val="006C1567"/>
    <w:rsid w:val="006C15E2"/>
    <w:rsid w:val="006C1771"/>
    <w:rsid w:val="006C2311"/>
    <w:rsid w:val="006C4064"/>
    <w:rsid w:val="006C40C9"/>
    <w:rsid w:val="006C42B7"/>
    <w:rsid w:val="006C4617"/>
    <w:rsid w:val="006C491F"/>
    <w:rsid w:val="006C4C94"/>
    <w:rsid w:val="006C54C3"/>
    <w:rsid w:val="006C5FE5"/>
    <w:rsid w:val="006C70B9"/>
    <w:rsid w:val="006C7197"/>
    <w:rsid w:val="006C73FD"/>
    <w:rsid w:val="006C7F81"/>
    <w:rsid w:val="006D00CC"/>
    <w:rsid w:val="006D0366"/>
    <w:rsid w:val="006D0B8A"/>
    <w:rsid w:val="006D1B00"/>
    <w:rsid w:val="006D2273"/>
    <w:rsid w:val="006D2B10"/>
    <w:rsid w:val="006D2B58"/>
    <w:rsid w:val="006D2BF6"/>
    <w:rsid w:val="006D377C"/>
    <w:rsid w:val="006D41D1"/>
    <w:rsid w:val="006D42D1"/>
    <w:rsid w:val="006D45B5"/>
    <w:rsid w:val="006D4600"/>
    <w:rsid w:val="006D4936"/>
    <w:rsid w:val="006D5A8E"/>
    <w:rsid w:val="006D61C2"/>
    <w:rsid w:val="006D6669"/>
    <w:rsid w:val="006D6CFB"/>
    <w:rsid w:val="006D74CA"/>
    <w:rsid w:val="006D7BF4"/>
    <w:rsid w:val="006D7E16"/>
    <w:rsid w:val="006E0027"/>
    <w:rsid w:val="006E0C33"/>
    <w:rsid w:val="006E1670"/>
    <w:rsid w:val="006E17DE"/>
    <w:rsid w:val="006E1858"/>
    <w:rsid w:val="006E1A49"/>
    <w:rsid w:val="006E2B7D"/>
    <w:rsid w:val="006E2DA5"/>
    <w:rsid w:val="006E30ED"/>
    <w:rsid w:val="006E3208"/>
    <w:rsid w:val="006E3C4D"/>
    <w:rsid w:val="006E4046"/>
    <w:rsid w:val="006E5387"/>
    <w:rsid w:val="006E5C5C"/>
    <w:rsid w:val="006E5CB7"/>
    <w:rsid w:val="006E6103"/>
    <w:rsid w:val="006E6EEA"/>
    <w:rsid w:val="006E7096"/>
    <w:rsid w:val="006E75EF"/>
    <w:rsid w:val="006E7797"/>
    <w:rsid w:val="006E77B3"/>
    <w:rsid w:val="006F0061"/>
    <w:rsid w:val="006F09DF"/>
    <w:rsid w:val="006F0D2E"/>
    <w:rsid w:val="006F1398"/>
    <w:rsid w:val="006F1465"/>
    <w:rsid w:val="006F2911"/>
    <w:rsid w:val="006F32DF"/>
    <w:rsid w:val="006F344C"/>
    <w:rsid w:val="006F503B"/>
    <w:rsid w:val="006F5079"/>
    <w:rsid w:val="006F5182"/>
    <w:rsid w:val="006F5857"/>
    <w:rsid w:val="006F62CB"/>
    <w:rsid w:val="006F65CF"/>
    <w:rsid w:val="006F6A7C"/>
    <w:rsid w:val="006F7897"/>
    <w:rsid w:val="006F7908"/>
    <w:rsid w:val="006F79B4"/>
    <w:rsid w:val="0070060C"/>
    <w:rsid w:val="00700809"/>
    <w:rsid w:val="00700A56"/>
    <w:rsid w:val="00700D18"/>
    <w:rsid w:val="00701612"/>
    <w:rsid w:val="00701B6B"/>
    <w:rsid w:val="00701DC4"/>
    <w:rsid w:val="0070226A"/>
    <w:rsid w:val="00702949"/>
    <w:rsid w:val="007036E0"/>
    <w:rsid w:val="00703EE3"/>
    <w:rsid w:val="007044B7"/>
    <w:rsid w:val="00704A7C"/>
    <w:rsid w:val="00704C4F"/>
    <w:rsid w:val="0070534B"/>
    <w:rsid w:val="00705EAE"/>
    <w:rsid w:val="00706085"/>
    <w:rsid w:val="007062E5"/>
    <w:rsid w:val="007068F1"/>
    <w:rsid w:val="00706B9A"/>
    <w:rsid w:val="0070735F"/>
    <w:rsid w:val="007079ED"/>
    <w:rsid w:val="00707EF2"/>
    <w:rsid w:val="0071014B"/>
    <w:rsid w:val="007103C2"/>
    <w:rsid w:val="0071050D"/>
    <w:rsid w:val="007105F1"/>
    <w:rsid w:val="0071061F"/>
    <w:rsid w:val="00710FC6"/>
    <w:rsid w:val="0071195C"/>
    <w:rsid w:val="00711F45"/>
    <w:rsid w:val="007120FC"/>
    <w:rsid w:val="0071280A"/>
    <w:rsid w:val="00712845"/>
    <w:rsid w:val="00712B11"/>
    <w:rsid w:val="00712CA6"/>
    <w:rsid w:val="007131D2"/>
    <w:rsid w:val="00713873"/>
    <w:rsid w:val="007139D1"/>
    <w:rsid w:val="00713D66"/>
    <w:rsid w:val="00714050"/>
    <w:rsid w:val="007148E9"/>
    <w:rsid w:val="00714A7F"/>
    <w:rsid w:val="00714EC5"/>
    <w:rsid w:val="00715652"/>
    <w:rsid w:val="007165FA"/>
    <w:rsid w:val="00717A88"/>
    <w:rsid w:val="00717C6B"/>
    <w:rsid w:val="00717FD1"/>
    <w:rsid w:val="00720329"/>
    <w:rsid w:val="0072034D"/>
    <w:rsid w:val="00720A61"/>
    <w:rsid w:val="00721911"/>
    <w:rsid w:val="00721C6F"/>
    <w:rsid w:val="00722AA4"/>
    <w:rsid w:val="00723026"/>
    <w:rsid w:val="00723C27"/>
    <w:rsid w:val="0072404E"/>
    <w:rsid w:val="0072413D"/>
    <w:rsid w:val="00724357"/>
    <w:rsid w:val="00724A28"/>
    <w:rsid w:val="007254F3"/>
    <w:rsid w:val="00725A42"/>
    <w:rsid w:val="007265DB"/>
    <w:rsid w:val="0072674E"/>
    <w:rsid w:val="00726838"/>
    <w:rsid w:val="00727DDC"/>
    <w:rsid w:val="00727F29"/>
    <w:rsid w:val="0073047A"/>
    <w:rsid w:val="00732165"/>
    <w:rsid w:val="0073261F"/>
    <w:rsid w:val="007339CC"/>
    <w:rsid w:val="00733A6D"/>
    <w:rsid w:val="007356A7"/>
    <w:rsid w:val="0073630A"/>
    <w:rsid w:val="0073656A"/>
    <w:rsid w:val="00736B4C"/>
    <w:rsid w:val="00737A18"/>
    <w:rsid w:val="0074018D"/>
    <w:rsid w:val="007406CA"/>
    <w:rsid w:val="0074075E"/>
    <w:rsid w:val="00740DCD"/>
    <w:rsid w:val="00741626"/>
    <w:rsid w:val="0074255A"/>
    <w:rsid w:val="00742729"/>
    <w:rsid w:val="007433A7"/>
    <w:rsid w:val="0074473C"/>
    <w:rsid w:val="00744AD7"/>
    <w:rsid w:val="007451ED"/>
    <w:rsid w:val="0074578E"/>
    <w:rsid w:val="00745905"/>
    <w:rsid w:val="007471CA"/>
    <w:rsid w:val="00747390"/>
    <w:rsid w:val="00751080"/>
    <w:rsid w:val="007514CA"/>
    <w:rsid w:val="00751E9A"/>
    <w:rsid w:val="007525B5"/>
    <w:rsid w:val="0075269F"/>
    <w:rsid w:val="00753253"/>
    <w:rsid w:val="0075386C"/>
    <w:rsid w:val="00753ED8"/>
    <w:rsid w:val="00754518"/>
    <w:rsid w:val="007547CA"/>
    <w:rsid w:val="00754A04"/>
    <w:rsid w:val="0075549A"/>
    <w:rsid w:val="007554DE"/>
    <w:rsid w:val="0075609B"/>
    <w:rsid w:val="0075610C"/>
    <w:rsid w:val="007561F8"/>
    <w:rsid w:val="00756350"/>
    <w:rsid w:val="00756813"/>
    <w:rsid w:val="007568CE"/>
    <w:rsid w:val="00756B96"/>
    <w:rsid w:val="007570E3"/>
    <w:rsid w:val="00760D7F"/>
    <w:rsid w:val="00761D36"/>
    <w:rsid w:val="00763917"/>
    <w:rsid w:val="00763F73"/>
    <w:rsid w:val="007642C9"/>
    <w:rsid w:val="00764C8A"/>
    <w:rsid w:val="00764D8F"/>
    <w:rsid w:val="007658E0"/>
    <w:rsid w:val="007660BD"/>
    <w:rsid w:val="007667AA"/>
    <w:rsid w:val="00766DF9"/>
    <w:rsid w:val="00766E39"/>
    <w:rsid w:val="00766FDA"/>
    <w:rsid w:val="00767400"/>
    <w:rsid w:val="00767F7B"/>
    <w:rsid w:val="007703FE"/>
    <w:rsid w:val="00770AE2"/>
    <w:rsid w:val="0077121B"/>
    <w:rsid w:val="0077290A"/>
    <w:rsid w:val="00772A7D"/>
    <w:rsid w:val="00773193"/>
    <w:rsid w:val="00773713"/>
    <w:rsid w:val="0077397F"/>
    <w:rsid w:val="00773C85"/>
    <w:rsid w:val="007753F0"/>
    <w:rsid w:val="00775B0B"/>
    <w:rsid w:val="00775B6B"/>
    <w:rsid w:val="00775C44"/>
    <w:rsid w:val="00776C76"/>
    <w:rsid w:val="007776D9"/>
    <w:rsid w:val="00777D9C"/>
    <w:rsid w:val="00780248"/>
    <w:rsid w:val="0078073C"/>
    <w:rsid w:val="00780D89"/>
    <w:rsid w:val="00781AB0"/>
    <w:rsid w:val="00782D7A"/>
    <w:rsid w:val="00783A6A"/>
    <w:rsid w:val="00783AAF"/>
    <w:rsid w:val="00783CAB"/>
    <w:rsid w:val="00784045"/>
    <w:rsid w:val="007841EA"/>
    <w:rsid w:val="007852CE"/>
    <w:rsid w:val="007854D2"/>
    <w:rsid w:val="00785705"/>
    <w:rsid w:val="00785944"/>
    <w:rsid w:val="0078632B"/>
    <w:rsid w:val="00786AD2"/>
    <w:rsid w:val="00787A42"/>
    <w:rsid w:val="0079081F"/>
    <w:rsid w:val="00790BD9"/>
    <w:rsid w:val="007911F4"/>
    <w:rsid w:val="007916B6"/>
    <w:rsid w:val="00791881"/>
    <w:rsid w:val="0079279E"/>
    <w:rsid w:val="0079543A"/>
    <w:rsid w:val="00795D62"/>
    <w:rsid w:val="00795EC0"/>
    <w:rsid w:val="00796078"/>
    <w:rsid w:val="0079711D"/>
    <w:rsid w:val="007A0439"/>
    <w:rsid w:val="007A09BF"/>
    <w:rsid w:val="007A0CA8"/>
    <w:rsid w:val="007A13ED"/>
    <w:rsid w:val="007A1965"/>
    <w:rsid w:val="007A1A92"/>
    <w:rsid w:val="007A1F84"/>
    <w:rsid w:val="007A243A"/>
    <w:rsid w:val="007A2857"/>
    <w:rsid w:val="007A2982"/>
    <w:rsid w:val="007A2A46"/>
    <w:rsid w:val="007A2DC3"/>
    <w:rsid w:val="007A3027"/>
    <w:rsid w:val="007A3DA7"/>
    <w:rsid w:val="007A46A7"/>
    <w:rsid w:val="007A5061"/>
    <w:rsid w:val="007A50C2"/>
    <w:rsid w:val="007A52A2"/>
    <w:rsid w:val="007A5EC6"/>
    <w:rsid w:val="007A63AC"/>
    <w:rsid w:val="007A74A6"/>
    <w:rsid w:val="007A78AB"/>
    <w:rsid w:val="007A794E"/>
    <w:rsid w:val="007A795F"/>
    <w:rsid w:val="007A7A16"/>
    <w:rsid w:val="007A7F8F"/>
    <w:rsid w:val="007B0249"/>
    <w:rsid w:val="007B05E1"/>
    <w:rsid w:val="007B05FF"/>
    <w:rsid w:val="007B17B6"/>
    <w:rsid w:val="007B21D2"/>
    <w:rsid w:val="007B2303"/>
    <w:rsid w:val="007B245A"/>
    <w:rsid w:val="007B2608"/>
    <w:rsid w:val="007B294C"/>
    <w:rsid w:val="007B2F0A"/>
    <w:rsid w:val="007B3456"/>
    <w:rsid w:val="007B39EF"/>
    <w:rsid w:val="007B4343"/>
    <w:rsid w:val="007B4439"/>
    <w:rsid w:val="007B4E61"/>
    <w:rsid w:val="007B4EAD"/>
    <w:rsid w:val="007B4F97"/>
    <w:rsid w:val="007B614A"/>
    <w:rsid w:val="007B61B8"/>
    <w:rsid w:val="007B632E"/>
    <w:rsid w:val="007B680D"/>
    <w:rsid w:val="007B7D35"/>
    <w:rsid w:val="007B7D5A"/>
    <w:rsid w:val="007C048A"/>
    <w:rsid w:val="007C05BC"/>
    <w:rsid w:val="007C0A33"/>
    <w:rsid w:val="007C0CFD"/>
    <w:rsid w:val="007C0D66"/>
    <w:rsid w:val="007C1E9F"/>
    <w:rsid w:val="007C21EF"/>
    <w:rsid w:val="007C2B0D"/>
    <w:rsid w:val="007C2B50"/>
    <w:rsid w:val="007C47B7"/>
    <w:rsid w:val="007C48C2"/>
    <w:rsid w:val="007C49A5"/>
    <w:rsid w:val="007C5334"/>
    <w:rsid w:val="007C5970"/>
    <w:rsid w:val="007C5B84"/>
    <w:rsid w:val="007C5D7D"/>
    <w:rsid w:val="007C5FC1"/>
    <w:rsid w:val="007C604F"/>
    <w:rsid w:val="007C6649"/>
    <w:rsid w:val="007C6A0E"/>
    <w:rsid w:val="007C763F"/>
    <w:rsid w:val="007D0085"/>
    <w:rsid w:val="007D05B3"/>
    <w:rsid w:val="007D0B62"/>
    <w:rsid w:val="007D0F7A"/>
    <w:rsid w:val="007D19F5"/>
    <w:rsid w:val="007D22C2"/>
    <w:rsid w:val="007D2B41"/>
    <w:rsid w:val="007D2D51"/>
    <w:rsid w:val="007D2DD8"/>
    <w:rsid w:val="007D37F3"/>
    <w:rsid w:val="007D61A2"/>
    <w:rsid w:val="007D6385"/>
    <w:rsid w:val="007D6DEF"/>
    <w:rsid w:val="007E002C"/>
    <w:rsid w:val="007E00E5"/>
    <w:rsid w:val="007E03B9"/>
    <w:rsid w:val="007E0489"/>
    <w:rsid w:val="007E0816"/>
    <w:rsid w:val="007E0C96"/>
    <w:rsid w:val="007E0DA5"/>
    <w:rsid w:val="007E1844"/>
    <w:rsid w:val="007E221A"/>
    <w:rsid w:val="007E227C"/>
    <w:rsid w:val="007E264F"/>
    <w:rsid w:val="007E356B"/>
    <w:rsid w:val="007E3C60"/>
    <w:rsid w:val="007E3DAD"/>
    <w:rsid w:val="007E3FC4"/>
    <w:rsid w:val="007E40D5"/>
    <w:rsid w:val="007E40D7"/>
    <w:rsid w:val="007E4A40"/>
    <w:rsid w:val="007E4B0E"/>
    <w:rsid w:val="007E4B27"/>
    <w:rsid w:val="007E5236"/>
    <w:rsid w:val="007E5F39"/>
    <w:rsid w:val="007E60FB"/>
    <w:rsid w:val="007E626D"/>
    <w:rsid w:val="007E6803"/>
    <w:rsid w:val="007E6A98"/>
    <w:rsid w:val="007E764F"/>
    <w:rsid w:val="007E771A"/>
    <w:rsid w:val="007E7ABE"/>
    <w:rsid w:val="007E7BA3"/>
    <w:rsid w:val="007F01F2"/>
    <w:rsid w:val="007F0726"/>
    <w:rsid w:val="007F0906"/>
    <w:rsid w:val="007F0CA0"/>
    <w:rsid w:val="007F1B60"/>
    <w:rsid w:val="007F1C85"/>
    <w:rsid w:val="007F1C92"/>
    <w:rsid w:val="007F1DDF"/>
    <w:rsid w:val="007F2283"/>
    <w:rsid w:val="007F23AF"/>
    <w:rsid w:val="007F2788"/>
    <w:rsid w:val="007F2906"/>
    <w:rsid w:val="007F29BF"/>
    <w:rsid w:val="007F2A39"/>
    <w:rsid w:val="007F3457"/>
    <w:rsid w:val="007F384B"/>
    <w:rsid w:val="007F3B5B"/>
    <w:rsid w:val="007F3BDB"/>
    <w:rsid w:val="007F4103"/>
    <w:rsid w:val="007F4DA9"/>
    <w:rsid w:val="007F51F3"/>
    <w:rsid w:val="007F646A"/>
    <w:rsid w:val="007F6666"/>
    <w:rsid w:val="007F78EC"/>
    <w:rsid w:val="007F7ED1"/>
    <w:rsid w:val="008009FD"/>
    <w:rsid w:val="00801641"/>
    <w:rsid w:val="008019FE"/>
    <w:rsid w:val="00801E9E"/>
    <w:rsid w:val="008024BC"/>
    <w:rsid w:val="0080316E"/>
    <w:rsid w:val="00803989"/>
    <w:rsid w:val="00803ECE"/>
    <w:rsid w:val="00804304"/>
    <w:rsid w:val="008054B1"/>
    <w:rsid w:val="008066EC"/>
    <w:rsid w:val="00807036"/>
    <w:rsid w:val="008071C4"/>
    <w:rsid w:val="008076B5"/>
    <w:rsid w:val="00807FF6"/>
    <w:rsid w:val="008105C7"/>
    <w:rsid w:val="00811DC3"/>
    <w:rsid w:val="00812021"/>
    <w:rsid w:val="0081292D"/>
    <w:rsid w:val="00813415"/>
    <w:rsid w:val="008139C2"/>
    <w:rsid w:val="008139C5"/>
    <w:rsid w:val="00813A09"/>
    <w:rsid w:val="00813F48"/>
    <w:rsid w:val="008145AF"/>
    <w:rsid w:val="0081482F"/>
    <w:rsid w:val="008148F3"/>
    <w:rsid w:val="0081492A"/>
    <w:rsid w:val="00814ECD"/>
    <w:rsid w:val="00814F68"/>
    <w:rsid w:val="00815466"/>
    <w:rsid w:val="00815E14"/>
    <w:rsid w:val="0081690B"/>
    <w:rsid w:val="008179BD"/>
    <w:rsid w:val="00817CEA"/>
    <w:rsid w:val="00817FE3"/>
    <w:rsid w:val="008204CC"/>
    <w:rsid w:val="00820634"/>
    <w:rsid w:val="008206DE"/>
    <w:rsid w:val="008208E9"/>
    <w:rsid w:val="00820BA9"/>
    <w:rsid w:val="00820C7D"/>
    <w:rsid w:val="00820D85"/>
    <w:rsid w:val="00821075"/>
    <w:rsid w:val="0082147E"/>
    <w:rsid w:val="008224DF"/>
    <w:rsid w:val="0082285D"/>
    <w:rsid w:val="00822DE6"/>
    <w:rsid w:val="00822F92"/>
    <w:rsid w:val="008231EB"/>
    <w:rsid w:val="008237DD"/>
    <w:rsid w:val="0082399B"/>
    <w:rsid w:val="00824268"/>
    <w:rsid w:val="00824743"/>
    <w:rsid w:val="00824BB5"/>
    <w:rsid w:val="00824FA2"/>
    <w:rsid w:val="008253EE"/>
    <w:rsid w:val="008258D6"/>
    <w:rsid w:val="00825E77"/>
    <w:rsid w:val="008260A1"/>
    <w:rsid w:val="00826640"/>
    <w:rsid w:val="00826D1B"/>
    <w:rsid w:val="00826D32"/>
    <w:rsid w:val="008272AA"/>
    <w:rsid w:val="00827E12"/>
    <w:rsid w:val="00830BD7"/>
    <w:rsid w:val="00830E59"/>
    <w:rsid w:val="00831452"/>
    <w:rsid w:val="00831AED"/>
    <w:rsid w:val="00831BBF"/>
    <w:rsid w:val="008320CA"/>
    <w:rsid w:val="008323AD"/>
    <w:rsid w:val="0083242E"/>
    <w:rsid w:val="00832AAA"/>
    <w:rsid w:val="00833190"/>
    <w:rsid w:val="008337E7"/>
    <w:rsid w:val="008338F8"/>
    <w:rsid w:val="00834328"/>
    <w:rsid w:val="008346E0"/>
    <w:rsid w:val="008348F1"/>
    <w:rsid w:val="00834E05"/>
    <w:rsid w:val="00835900"/>
    <w:rsid w:val="00835AD3"/>
    <w:rsid w:val="0083642D"/>
    <w:rsid w:val="0083662D"/>
    <w:rsid w:val="00836C1F"/>
    <w:rsid w:val="00836D82"/>
    <w:rsid w:val="0083731A"/>
    <w:rsid w:val="00837495"/>
    <w:rsid w:val="008379AB"/>
    <w:rsid w:val="00840B78"/>
    <w:rsid w:val="00840D0B"/>
    <w:rsid w:val="00841FCC"/>
    <w:rsid w:val="00843D42"/>
    <w:rsid w:val="00843EB8"/>
    <w:rsid w:val="0084452B"/>
    <w:rsid w:val="00844883"/>
    <w:rsid w:val="00844906"/>
    <w:rsid w:val="008460C0"/>
    <w:rsid w:val="00847112"/>
    <w:rsid w:val="0084793B"/>
    <w:rsid w:val="0084799F"/>
    <w:rsid w:val="00847A81"/>
    <w:rsid w:val="008509E3"/>
    <w:rsid w:val="00850DC8"/>
    <w:rsid w:val="00851507"/>
    <w:rsid w:val="00852753"/>
    <w:rsid w:val="00852CEB"/>
    <w:rsid w:val="00853240"/>
    <w:rsid w:val="008539C9"/>
    <w:rsid w:val="00853E88"/>
    <w:rsid w:val="0085478B"/>
    <w:rsid w:val="00856BCF"/>
    <w:rsid w:val="008577FA"/>
    <w:rsid w:val="00857A6E"/>
    <w:rsid w:val="00860396"/>
    <w:rsid w:val="008607CB"/>
    <w:rsid w:val="00860E85"/>
    <w:rsid w:val="0086165E"/>
    <w:rsid w:val="0086220B"/>
    <w:rsid w:val="008626FD"/>
    <w:rsid w:val="008630AF"/>
    <w:rsid w:val="008637E3"/>
    <w:rsid w:val="008641CB"/>
    <w:rsid w:val="008641E7"/>
    <w:rsid w:val="008648D3"/>
    <w:rsid w:val="00864BB4"/>
    <w:rsid w:val="00864E65"/>
    <w:rsid w:val="0086535B"/>
    <w:rsid w:val="008653ED"/>
    <w:rsid w:val="00865611"/>
    <w:rsid w:val="00865898"/>
    <w:rsid w:val="00865D79"/>
    <w:rsid w:val="00866AF4"/>
    <w:rsid w:val="00866FD6"/>
    <w:rsid w:val="0086756F"/>
    <w:rsid w:val="00870C22"/>
    <w:rsid w:val="008710BA"/>
    <w:rsid w:val="008723E3"/>
    <w:rsid w:val="00872FB3"/>
    <w:rsid w:val="00872FD1"/>
    <w:rsid w:val="008732C7"/>
    <w:rsid w:val="00873498"/>
    <w:rsid w:val="00873505"/>
    <w:rsid w:val="00874D34"/>
    <w:rsid w:val="00875AA6"/>
    <w:rsid w:val="00875D7C"/>
    <w:rsid w:val="008764FE"/>
    <w:rsid w:val="00876884"/>
    <w:rsid w:val="00877354"/>
    <w:rsid w:val="00877CC3"/>
    <w:rsid w:val="0088035A"/>
    <w:rsid w:val="00880B0F"/>
    <w:rsid w:val="00880C1B"/>
    <w:rsid w:val="00881C39"/>
    <w:rsid w:val="00882910"/>
    <w:rsid w:val="00882AF3"/>
    <w:rsid w:val="00882BF9"/>
    <w:rsid w:val="00882DCB"/>
    <w:rsid w:val="00882E8A"/>
    <w:rsid w:val="00885217"/>
    <w:rsid w:val="0088537B"/>
    <w:rsid w:val="0088593D"/>
    <w:rsid w:val="008859A1"/>
    <w:rsid w:val="00885A1B"/>
    <w:rsid w:val="00885FC0"/>
    <w:rsid w:val="0088714A"/>
    <w:rsid w:val="008875CD"/>
    <w:rsid w:val="00887914"/>
    <w:rsid w:val="008879BC"/>
    <w:rsid w:val="00887B27"/>
    <w:rsid w:val="00887D9C"/>
    <w:rsid w:val="00890201"/>
    <w:rsid w:val="00890F7A"/>
    <w:rsid w:val="00890FB2"/>
    <w:rsid w:val="00891AD5"/>
    <w:rsid w:val="00892028"/>
    <w:rsid w:val="008923DD"/>
    <w:rsid w:val="00892545"/>
    <w:rsid w:val="008926F8"/>
    <w:rsid w:val="008927B0"/>
    <w:rsid w:val="00892A5C"/>
    <w:rsid w:val="00892C7A"/>
    <w:rsid w:val="00893903"/>
    <w:rsid w:val="008950CB"/>
    <w:rsid w:val="0089590B"/>
    <w:rsid w:val="00895D55"/>
    <w:rsid w:val="00896F92"/>
    <w:rsid w:val="008971BB"/>
    <w:rsid w:val="008972D4"/>
    <w:rsid w:val="00897E3C"/>
    <w:rsid w:val="008A0024"/>
    <w:rsid w:val="008A01AB"/>
    <w:rsid w:val="008A0E96"/>
    <w:rsid w:val="008A1869"/>
    <w:rsid w:val="008A1A2D"/>
    <w:rsid w:val="008A28EA"/>
    <w:rsid w:val="008A2904"/>
    <w:rsid w:val="008A2D09"/>
    <w:rsid w:val="008A308B"/>
    <w:rsid w:val="008A3095"/>
    <w:rsid w:val="008A30B6"/>
    <w:rsid w:val="008A326A"/>
    <w:rsid w:val="008A3655"/>
    <w:rsid w:val="008A366F"/>
    <w:rsid w:val="008A386C"/>
    <w:rsid w:val="008A3E7E"/>
    <w:rsid w:val="008A4126"/>
    <w:rsid w:val="008A5431"/>
    <w:rsid w:val="008A579C"/>
    <w:rsid w:val="008A61DA"/>
    <w:rsid w:val="008A628B"/>
    <w:rsid w:val="008A67AA"/>
    <w:rsid w:val="008A76EE"/>
    <w:rsid w:val="008A7B16"/>
    <w:rsid w:val="008B00DE"/>
    <w:rsid w:val="008B0171"/>
    <w:rsid w:val="008B0175"/>
    <w:rsid w:val="008B0906"/>
    <w:rsid w:val="008B0932"/>
    <w:rsid w:val="008B0D2F"/>
    <w:rsid w:val="008B121A"/>
    <w:rsid w:val="008B19D5"/>
    <w:rsid w:val="008B1D1B"/>
    <w:rsid w:val="008B21BA"/>
    <w:rsid w:val="008B2501"/>
    <w:rsid w:val="008B2513"/>
    <w:rsid w:val="008B25E8"/>
    <w:rsid w:val="008B3F02"/>
    <w:rsid w:val="008B4AF0"/>
    <w:rsid w:val="008B50A6"/>
    <w:rsid w:val="008B73FB"/>
    <w:rsid w:val="008B78AA"/>
    <w:rsid w:val="008B7CC9"/>
    <w:rsid w:val="008C0F41"/>
    <w:rsid w:val="008C1049"/>
    <w:rsid w:val="008C15FE"/>
    <w:rsid w:val="008C228F"/>
    <w:rsid w:val="008C3586"/>
    <w:rsid w:val="008C3D93"/>
    <w:rsid w:val="008C4088"/>
    <w:rsid w:val="008C444F"/>
    <w:rsid w:val="008C4675"/>
    <w:rsid w:val="008C47B4"/>
    <w:rsid w:val="008C4946"/>
    <w:rsid w:val="008C582E"/>
    <w:rsid w:val="008C5DCB"/>
    <w:rsid w:val="008C66A0"/>
    <w:rsid w:val="008C6EE4"/>
    <w:rsid w:val="008C7500"/>
    <w:rsid w:val="008C7F15"/>
    <w:rsid w:val="008D10C6"/>
    <w:rsid w:val="008D1500"/>
    <w:rsid w:val="008D1BF4"/>
    <w:rsid w:val="008D1FC6"/>
    <w:rsid w:val="008D1FF6"/>
    <w:rsid w:val="008D2136"/>
    <w:rsid w:val="008D226D"/>
    <w:rsid w:val="008D2D94"/>
    <w:rsid w:val="008D30FD"/>
    <w:rsid w:val="008D3598"/>
    <w:rsid w:val="008D3B95"/>
    <w:rsid w:val="008D3D12"/>
    <w:rsid w:val="008D3E8B"/>
    <w:rsid w:val="008D4150"/>
    <w:rsid w:val="008D58E6"/>
    <w:rsid w:val="008D5FD7"/>
    <w:rsid w:val="008D656E"/>
    <w:rsid w:val="008D6A66"/>
    <w:rsid w:val="008D6B67"/>
    <w:rsid w:val="008D6E55"/>
    <w:rsid w:val="008D7438"/>
    <w:rsid w:val="008E073D"/>
    <w:rsid w:val="008E0762"/>
    <w:rsid w:val="008E0B4B"/>
    <w:rsid w:val="008E15B3"/>
    <w:rsid w:val="008E2357"/>
    <w:rsid w:val="008E2B24"/>
    <w:rsid w:val="008E2E8E"/>
    <w:rsid w:val="008E3A6E"/>
    <w:rsid w:val="008E4020"/>
    <w:rsid w:val="008E46D7"/>
    <w:rsid w:val="008E4933"/>
    <w:rsid w:val="008E538F"/>
    <w:rsid w:val="008E5A40"/>
    <w:rsid w:val="008E5A9D"/>
    <w:rsid w:val="008E5EAB"/>
    <w:rsid w:val="008E6151"/>
    <w:rsid w:val="008E6730"/>
    <w:rsid w:val="008E67FB"/>
    <w:rsid w:val="008E6A14"/>
    <w:rsid w:val="008E72F9"/>
    <w:rsid w:val="008E73C9"/>
    <w:rsid w:val="008E7CAC"/>
    <w:rsid w:val="008F00DA"/>
    <w:rsid w:val="008F0394"/>
    <w:rsid w:val="008F0451"/>
    <w:rsid w:val="008F0588"/>
    <w:rsid w:val="008F078A"/>
    <w:rsid w:val="008F07F1"/>
    <w:rsid w:val="008F12DA"/>
    <w:rsid w:val="008F1348"/>
    <w:rsid w:val="008F18B9"/>
    <w:rsid w:val="008F196D"/>
    <w:rsid w:val="008F1B16"/>
    <w:rsid w:val="008F2071"/>
    <w:rsid w:val="008F2310"/>
    <w:rsid w:val="008F248F"/>
    <w:rsid w:val="008F2582"/>
    <w:rsid w:val="008F2C2B"/>
    <w:rsid w:val="008F3380"/>
    <w:rsid w:val="008F3DFF"/>
    <w:rsid w:val="008F4659"/>
    <w:rsid w:val="008F48EB"/>
    <w:rsid w:val="008F549B"/>
    <w:rsid w:val="008F56A3"/>
    <w:rsid w:val="008F5FA0"/>
    <w:rsid w:val="008F62C3"/>
    <w:rsid w:val="008F6B4E"/>
    <w:rsid w:val="008F7829"/>
    <w:rsid w:val="0090010E"/>
    <w:rsid w:val="00900EBB"/>
    <w:rsid w:val="0090104D"/>
    <w:rsid w:val="009028D8"/>
    <w:rsid w:val="00902C2F"/>
    <w:rsid w:val="009030FA"/>
    <w:rsid w:val="00903448"/>
    <w:rsid w:val="00903B9E"/>
    <w:rsid w:val="00903F73"/>
    <w:rsid w:val="00903FE0"/>
    <w:rsid w:val="00904200"/>
    <w:rsid w:val="0090420B"/>
    <w:rsid w:val="009043C6"/>
    <w:rsid w:val="009044FB"/>
    <w:rsid w:val="009047E6"/>
    <w:rsid w:val="00904A58"/>
    <w:rsid w:val="00905DFA"/>
    <w:rsid w:val="009063F1"/>
    <w:rsid w:val="00906647"/>
    <w:rsid w:val="00906CDA"/>
    <w:rsid w:val="00906ED0"/>
    <w:rsid w:val="009070C7"/>
    <w:rsid w:val="009073A0"/>
    <w:rsid w:val="00907425"/>
    <w:rsid w:val="0090770F"/>
    <w:rsid w:val="009078A1"/>
    <w:rsid w:val="00907F14"/>
    <w:rsid w:val="00907FD0"/>
    <w:rsid w:val="0091062E"/>
    <w:rsid w:val="00910CAA"/>
    <w:rsid w:val="009130F2"/>
    <w:rsid w:val="009138B6"/>
    <w:rsid w:val="0091409F"/>
    <w:rsid w:val="00915351"/>
    <w:rsid w:val="00915A7C"/>
    <w:rsid w:val="00915BC8"/>
    <w:rsid w:val="00915BD8"/>
    <w:rsid w:val="00915DC1"/>
    <w:rsid w:val="00916309"/>
    <w:rsid w:val="00916332"/>
    <w:rsid w:val="009166D5"/>
    <w:rsid w:val="009167D1"/>
    <w:rsid w:val="00916D5F"/>
    <w:rsid w:val="00917541"/>
    <w:rsid w:val="00917814"/>
    <w:rsid w:val="009209D2"/>
    <w:rsid w:val="00920CD3"/>
    <w:rsid w:val="00921982"/>
    <w:rsid w:val="009219C3"/>
    <w:rsid w:val="00921BD7"/>
    <w:rsid w:val="00922C38"/>
    <w:rsid w:val="00922D9A"/>
    <w:rsid w:val="00924ACA"/>
    <w:rsid w:val="009254C1"/>
    <w:rsid w:val="00925EF7"/>
    <w:rsid w:val="00926187"/>
    <w:rsid w:val="0092633B"/>
    <w:rsid w:val="00926981"/>
    <w:rsid w:val="0092766C"/>
    <w:rsid w:val="0092772E"/>
    <w:rsid w:val="00927804"/>
    <w:rsid w:val="009278BA"/>
    <w:rsid w:val="00930525"/>
    <w:rsid w:val="0093209D"/>
    <w:rsid w:val="00932AA3"/>
    <w:rsid w:val="0093301C"/>
    <w:rsid w:val="009330FC"/>
    <w:rsid w:val="00933467"/>
    <w:rsid w:val="009334D8"/>
    <w:rsid w:val="0093392E"/>
    <w:rsid w:val="0093420C"/>
    <w:rsid w:val="00934D1F"/>
    <w:rsid w:val="0093509E"/>
    <w:rsid w:val="00935888"/>
    <w:rsid w:val="0093693B"/>
    <w:rsid w:val="00936FDA"/>
    <w:rsid w:val="0094067A"/>
    <w:rsid w:val="00941407"/>
    <w:rsid w:val="00941701"/>
    <w:rsid w:val="00941E36"/>
    <w:rsid w:val="00942071"/>
    <w:rsid w:val="0094254E"/>
    <w:rsid w:val="00942E17"/>
    <w:rsid w:val="0094354E"/>
    <w:rsid w:val="009436C1"/>
    <w:rsid w:val="009436E8"/>
    <w:rsid w:val="00943D08"/>
    <w:rsid w:val="00943E10"/>
    <w:rsid w:val="0094428F"/>
    <w:rsid w:val="00944370"/>
    <w:rsid w:val="00944630"/>
    <w:rsid w:val="0094624F"/>
    <w:rsid w:val="0094644B"/>
    <w:rsid w:val="00946737"/>
    <w:rsid w:val="009467A8"/>
    <w:rsid w:val="00946957"/>
    <w:rsid w:val="009479FD"/>
    <w:rsid w:val="00947A4C"/>
    <w:rsid w:val="00947CA3"/>
    <w:rsid w:val="009507D2"/>
    <w:rsid w:val="00950898"/>
    <w:rsid w:val="00950AC0"/>
    <w:rsid w:val="00951160"/>
    <w:rsid w:val="00951EFD"/>
    <w:rsid w:val="009522FA"/>
    <w:rsid w:val="00953039"/>
    <w:rsid w:val="00953D28"/>
    <w:rsid w:val="00953E03"/>
    <w:rsid w:val="00954110"/>
    <w:rsid w:val="0095415A"/>
    <w:rsid w:val="00954255"/>
    <w:rsid w:val="00954AE8"/>
    <w:rsid w:val="00954E4C"/>
    <w:rsid w:val="00954F31"/>
    <w:rsid w:val="009550C4"/>
    <w:rsid w:val="00955A25"/>
    <w:rsid w:val="00955D97"/>
    <w:rsid w:val="00956E47"/>
    <w:rsid w:val="009571D7"/>
    <w:rsid w:val="009577DD"/>
    <w:rsid w:val="00957A82"/>
    <w:rsid w:val="00957B7B"/>
    <w:rsid w:val="00957FDB"/>
    <w:rsid w:val="0096022A"/>
    <w:rsid w:val="00960A42"/>
    <w:rsid w:val="00960AD4"/>
    <w:rsid w:val="00961918"/>
    <w:rsid w:val="00961A75"/>
    <w:rsid w:val="00963159"/>
    <w:rsid w:val="00963794"/>
    <w:rsid w:val="00963953"/>
    <w:rsid w:val="00963B3E"/>
    <w:rsid w:val="009642B7"/>
    <w:rsid w:val="009642E6"/>
    <w:rsid w:val="0096445B"/>
    <w:rsid w:val="00964A51"/>
    <w:rsid w:val="00964D8F"/>
    <w:rsid w:val="00965820"/>
    <w:rsid w:val="00965864"/>
    <w:rsid w:val="00967A8B"/>
    <w:rsid w:val="00967F6A"/>
    <w:rsid w:val="0097076D"/>
    <w:rsid w:val="0097098D"/>
    <w:rsid w:val="00970EB8"/>
    <w:rsid w:val="00971383"/>
    <w:rsid w:val="009719DA"/>
    <w:rsid w:val="00972289"/>
    <w:rsid w:val="00972533"/>
    <w:rsid w:val="00972BB1"/>
    <w:rsid w:val="00972E06"/>
    <w:rsid w:val="00973B33"/>
    <w:rsid w:val="00973CAE"/>
    <w:rsid w:val="0097433D"/>
    <w:rsid w:val="00974895"/>
    <w:rsid w:val="00974A6E"/>
    <w:rsid w:val="00974CCD"/>
    <w:rsid w:val="009754E9"/>
    <w:rsid w:val="0097597A"/>
    <w:rsid w:val="0097597D"/>
    <w:rsid w:val="00975E81"/>
    <w:rsid w:val="0097646B"/>
    <w:rsid w:val="00976945"/>
    <w:rsid w:val="00976E79"/>
    <w:rsid w:val="00977CB4"/>
    <w:rsid w:val="0098083D"/>
    <w:rsid w:val="00980EC2"/>
    <w:rsid w:val="00980ED3"/>
    <w:rsid w:val="00980F6F"/>
    <w:rsid w:val="0098100D"/>
    <w:rsid w:val="0098107F"/>
    <w:rsid w:val="00981137"/>
    <w:rsid w:val="00981814"/>
    <w:rsid w:val="00981F37"/>
    <w:rsid w:val="009820B0"/>
    <w:rsid w:val="0098213F"/>
    <w:rsid w:val="00982629"/>
    <w:rsid w:val="00982A29"/>
    <w:rsid w:val="00983001"/>
    <w:rsid w:val="00983155"/>
    <w:rsid w:val="0098371C"/>
    <w:rsid w:val="00983982"/>
    <w:rsid w:val="00983F39"/>
    <w:rsid w:val="0098479F"/>
    <w:rsid w:val="00985635"/>
    <w:rsid w:val="00985704"/>
    <w:rsid w:val="00985705"/>
    <w:rsid w:val="00985B77"/>
    <w:rsid w:val="00986076"/>
    <w:rsid w:val="00986173"/>
    <w:rsid w:val="009863B4"/>
    <w:rsid w:val="00986590"/>
    <w:rsid w:val="009865D1"/>
    <w:rsid w:val="00986C6E"/>
    <w:rsid w:val="00987C4C"/>
    <w:rsid w:val="009903DA"/>
    <w:rsid w:val="00990465"/>
    <w:rsid w:val="00990582"/>
    <w:rsid w:val="00990B1A"/>
    <w:rsid w:val="00990B49"/>
    <w:rsid w:val="00990CB2"/>
    <w:rsid w:val="00991566"/>
    <w:rsid w:val="0099194E"/>
    <w:rsid w:val="00992883"/>
    <w:rsid w:val="00993B63"/>
    <w:rsid w:val="00994483"/>
    <w:rsid w:val="00994F5A"/>
    <w:rsid w:val="0099563B"/>
    <w:rsid w:val="00995733"/>
    <w:rsid w:val="0099627B"/>
    <w:rsid w:val="009967E7"/>
    <w:rsid w:val="009975A0"/>
    <w:rsid w:val="00997C9B"/>
    <w:rsid w:val="009A0083"/>
    <w:rsid w:val="009A0385"/>
    <w:rsid w:val="009A130B"/>
    <w:rsid w:val="009A269B"/>
    <w:rsid w:val="009A2A13"/>
    <w:rsid w:val="009A376C"/>
    <w:rsid w:val="009A4362"/>
    <w:rsid w:val="009A4550"/>
    <w:rsid w:val="009A4A9F"/>
    <w:rsid w:val="009A4B73"/>
    <w:rsid w:val="009A4F8A"/>
    <w:rsid w:val="009A6980"/>
    <w:rsid w:val="009A6A7D"/>
    <w:rsid w:val="009A6A8B"/>
    <w:rsid w:val="009A6AC4"/>
    <w:rsid w:val="009A7275"/>
    <w:rsid w:val="009A7408"/>
    <w:rsid w:val="009A770A"/>
    <w:rsid w:val="009A7D69"/>
    <w:rsid w:val="009B07C3"/>
    <w:rsid w:val="009B0BE4"/>
    <w:rsid w:val="009B0DEA"/>
    <w:rsid w:val="009B1661"/>
    <w:rsid w:val="009B170F"/>
    <w:rsid w:val="009B1A20"/>
    <w:rsid w:val="009B1CF8"/>
    <w:rsid w:val="009B1E2D"/>
    <w:rsid w:val="009B2A3D"/>
    <w:rsid w:val="009B2AD1"/>
    <w:rsid w:val="009B2AED"/>
    <w:rsid w:val="009B2D13"/>
    <w:rsid w:val="009B3170"/>
    <w:rsid w:val="009B35A7"/>
    <w:rsid w:val="009B38A0"/>
    <w:rsid w:val="009B396F"/>
    <w:rsid w:val="009B3F85"/>
    <w:rsid w:val="009B4637"/>
    <w:rsid w:val="009B46B0"/>
    <w:rsid w:val="009B538A"/>
    <w:rsid w:val="009B64EB"/>
    <w:rsid w:val="009B66BC"/>
    <w:rsid w:val="009B6DF4"/>
    <w:rsid w:val="009B6E64"/>
    <w:rsid w:val="009B73E2"/>
    <w:rsid w:val="009B7404"/>
    <w:rsid w:val="009B7709"/>
    <w:rsid w:val="009B7B7D"/>
    <w:rsid w:val="009C0206"/>
    <w:rsid w:val="009C0238"/>
    <w:rsid w:val="009C1506"/>
    <w:rsid w:val="009C3AB7"/>
    <w:rsid w:val="009C407B"/>
    <w:rsid w:val="009C41FF"/>
    <w:rsid w:val="009C5D9B"/>
    <w:rsid w:val="009C60E9"/>
    <w:rsid w:val="009C6E3F"/>
    <w:rsid w:val="009C7092"/>
    <w:rsid w:val="009C77E9"/>
    <w:rsid w:val="009C7DBA"/>
    <w:rsid w:val="009D071C"/>
    <w:rsid w:val="009D0953"/>
    <w:rsid w:val="009D0EE0"/>
    <w:rsid w:val="009D1CDF"/>
    <w:rsid w:val="009D276E"/>
    <w:rsid w:val="009D2FA3"/>
    <w:rsid w:val="009D3ADE"/>
    <w:rsid w:val="009D3B82"/>
    <w:rsid w:val="009D3EF9"/>
    <w:rsid w:val="009D59D1"/>
    <w:rsid w:val="009D5A4B"/>
    <w:rsid w:val="009D7CA5"/>
    <w:rsid w:val="009E005B"/>
    <w:rsid w:val="009E0C7E"/>
    <w:rsid w:val="009E0DEC"/>
    <w:rsid w:val="009E2923"/>
    <w:rsid w:val="009E2E7D"/>
    <w:rsid w:val="009E30B4"/>
    <w:rsid w:val="009E35D3"/>
    <w:rsid w:val="009E45FA"/>
    <w:rsid w:val="009E48F0"/>
    <w:rsid w:val="009E4A7C"/>
    <w:rsid w:val="009E525F"/>
    <w:rsid w:val="009E526C"/>
    <w:rsid w:val="009E5394"/>
    <w:rsid w:val="009E57AF"/>
    <w:rsid w:val="009E5C06"/>
    <w:rsid w:val="009E641E"/>
    <w:rsid w:val="009E6CB3"/>
    <w:rsid w:val="009E7654"/>
    <w:rsid w:val="009E7D06"/>
    <w:rsid w:val="009F01F4"/>
    <w:rsid w:val="009F031A"/>
    <w:rsid w:val="009F062F"/>
    <w:rsid w:val="009F149C"/>
    <w:rsid w:val="009F25E5"/>
    <w:rsid w:val="009F34AB"/>
    <w:rsid w:val="009F4100"/>
    <w:rsid w:val="009F47D0"/>
    <w:rsid w:val="009F4AF4"/>
    <w:rsid w:val="009F57D8"/>
    <w:rsid w:val="009F5801"/>
    <w:rsid w:val="009F5E6C"/>
    <w:rsid w:val="009F60D4"/>
    <w:rsid w:val="009F6813"/>
    <w:rsid w:val="009F6C1C"/>
    <w:rsid w:val="009F7413"/>
    <w:rsid w:val="009F760D"/>
    <w:rsid w:val="009F7CA5"/>
    <w:rsid w:val="00A00F7C"/>
    <w:rsid w:val="00A00F82"/>
    <w:rsid w:val="00A0149D"/>
    <w:rsid w:val="00A01AD7"/>
    <w:rsid w:val="00A01C29"/>
    <w:rsid w:val="00A01FAF"/>
    <w:rsid w:val="00A024D3"/>
    <w:rsid w:val="00A0255C"/>
    <w:rsid w:val="00A02885"/>
    <w:rsid w:val="00A02D7F"/>
    <w:rsid w:val="00A02FD3"/>
    <w:rsid w:val="00A03203"/>
    <w:rsid w:val="00A03B04"/>
    <w:rsid w:val="00A04119"/>
    <w:rsid w:val="00A043FE"/>
    <w:rsid w:val="00A04982"/>
    <w:rsid w:val="00A04B33"/>
    <w:rsid w:val="00A04D91"/>
    <w:rsid w:val="00A05B82"/>
    <w:rsid w:val="00A0724A"/>
    <w:rsid w:val="00A07958"/>
    <w:rsid w:val="00A07C30"/>
    <w:rsid w:val="00A07EAD"/>
    <w:rsid w:val="00A1051E"/>
    <w:rsid w:val="00A10762"/>
    <w:rsid w:val="00A1093A"/>
    <w:rsid w:val="00A10C12"/>
    <w:rsid w:val="00A10DE5"/>
    <w:rsid w:val="00A10F00"/>
    <w:rsid w:val="00A111FA"/>
    <w:rsid w:val="00A1127C"/>
    <w:rsid w:val="00A11918"/>
    <w:rsid w:val="00A119C8"/>
    <w:rsid w:val="00A11EE1"/>
    <w:rsid w:val="00A120FF"/>
    <w:rsid w:val="00A1375D"/>
    <w:rsid w:val="00A13764"/>
    <w:rsid w:val="00A13C11"/>
    <w:rsid w:val="00A15320"/>
    <w:rsid w:val="00A155F5"/>
    <w:rsid w:val="00A15902"/>
    <w:rsid w:val="00A1773F"/>
    <w:rsid w:val="00A17BB3"/>
    <w:rsid w:val="00A17D68"/>
    <w:rsid w:val="00A17F91"/>
    <w:rsid w:val="00A200D2"/>
    <w:rsid w:val="00A20177"/>
    <w:rsid w:val="00A20201"/>
    <w:rsid w:val="00A20FF8"/>
    <w:rsid w:val="00A214F7"/>
    <w:rsid w:val="00A2176F"/>
    <w:rsid w:val="00A21AEF"/>
    <w:rsid w:val="00A21B5F"/>
    <w:rsid w:val="00A21D8D"/>
    <w:rsid w:val="00A2257E"/>
    <w:rsid w:val="00A22E73"/>
    <w:rsid w:val="00A23377"/>
    <w:rsid w:val="00A2343C"/>
    <w:rsid w:val="00A242E2"/>
    <w:rsid w:val="00A24556"/>
    <w:rsid w:val="00A24C83"/>
    <w:rsid w:val="00A24F60"/>
    <w:rsid w:val="00A2529C"/>
    <w:rsid w:val="00A25717"/>
    <w:rsid w:val="00A259A5"/>
    <w:rsid w:val="00A25AF7"/>
    <w:rsid w:val="00A2604E"/>
    <w:rsid w:val="00A27BC7"/>
    <w:rsid w:val="00A300C8"/>
    <w:rsid w:val="00A301EE"/>
    <w:rsid w:val="00A30419"/>
    <w:rsid w:val="00A30A13"/>
    <w:rsid w:val="00A31196"/>
    <w:rsid w:val="00A3153B"/>
    <w:rsid w:val="00A31936"/>
    <w:rsid w:val="00A32E03"/>
    <w:rsid w:val="00A33D92"/>
    <w:rsid w:val="00A3420C"/>
    <w:rsid w:val="00A34D7E"/>
    <w:rsid w:val="00A36086"/>
    <w:rsid w:val="00A36236"/>
    <w:rsid w:val="00A362C7"/>
    <w:rsid w:val="00A3740D"/>
    <w:rsid w:val="00A378D8"/>
    <w:rsid w:val="00A37D8A"/>
    <w:rsid w:val="00A41644"/>
    <w:rsid w:val="00A43245"/>
    <w:rsid w:val="00A4383B"/>
    <w:rsid w:val="00A43AD5"/>
    <w:rsid w:val="00A43EB2"/>
    <w:rsid w:val="00A4474C"/>
    <w:rsid w:val="00A448D0"/>
    <w:rsid w:val="00A45911"/>
    <w:rsid w:val="00A45C44"/>
    <w:rsid w:val="00A462AA"/>
    <w:rsid w:val="00A46495"/>
    <w:rsid w:val="00A46F90"/>
    <w:rsid w:val="00A472F6"/>
    <w:rsid w:val="00A5085C"/>
    <w:rsid w:val="00A50F1B"/>
    <w:rsid w:val="00A516D2"/>
    <w:rsid w:val="00A52B63"/>
    <w:rsid w:val="00A54146"/>
    <w:rsid w:val="00A54492"/>
    <w:rsid w:val="00A5541D"/>
    <w:rsid w:val="00A5611A"/>
    <w:rsid w:val="00A579F0"/>
    <w:rsid w:val="00A602B9"/>
    <w:rsid w:val="00A60529"/>
    <w:rsid w:val="00A60570"/>
    <w:rsid w:val="00A60A8D"/>
    <w:rsid w:val="00A6147F"/>
    <w:rsid w:val="00A61A49"/>
    <w:rsid w:val="00A61FAF"/>
    <w:rsid w:val="00A6328D"/>
    <w:rsid w:val="00A63336"/>
    <w:rsid w:val="00A635BE"/>
    <w:rsid w:val="00A63D0C"/>
    <w:rsid w:val="00A63E03"/>
    <w:rsid w:val="00A643F3"/>
    <w:rsid w:val="00A65568"/>
    <w:rsid w:val="00A65926"/>
    <w:rsid w:val="00A66A23"/>
    <w:rsid w:val="00A66E6D"/>
    <w:rsid w:val="00A679B8"/>
    <w:rsid w:val="00A67BC5"/>
    <w:rsid w:val="00A67F80"/>
    <w:rsid w:val="00A701D5"/>
    <w:rsid w:val="00A7029E"/>
    <w:rsid w:val="00A70905"/>
    <w:rsid w:val="00A70F8E"/>
    <w:rsid w:val="00A7165A"/>
    <w:rsid w:val="00A71F28"/>
    <w:rsid w:val="00A71F57"/>
    <w:rsid w:val="00A7275C"/>
    <w:rsid w:val="00A72BD1"/>
    <w:rsid w:val="00A72C9B"/>
    <w:rsid w:val="00A73158"/>
    <w:rsid w:val="00A73B74"/>
    <w:rsid w:val="00A73DFC"/>
    <w:rsid w:val="00A741FF"/>
    <w:rsid w:val="00A74E2B"/>
    <w:rsid w:val="00A757CD"/>
    <w:rsid w:val="00A761FB"/>
    <w:rsid w:val="00A76240"/>
    <w:rsid w:val="00A76447"/>
    <w:rsid w:val="00A76BEC"/>
    <w:rsid w:val="00A76F33"/>
    <w:rsid w:val="00A7712C"/>
    <w:rsid w:val="00A80201"/>
    <w:rsid w:val="00A8094E"/>
    <w:rsid w:val="00A81C5E"/>
    <w:rsid w:val="00A82754"/>
    <w:rsid w:val="00A82D28"/>
    <w:rsid w:val="00A831A8"/>
    <w:rsid w:val="00A83814"/>
    <w:rsid w:val="00A83942"/>
    <w:rsid w:val="00A83EFF"/>
    <w:rsid w:val="00A83FA5"/>
    <w:rsid w:val="00A84520"/>
    <w:rsid w:val="00A847CD"/>
    <w:rsid w:val="00A8481B"/>
    <w:rsid w:val="00A84C62"/>
    <w:rsid w:val="00A84E98"/>
    <w:rsid w:val="00A85306"/>
    <w:rsid w:val="00A867BE"/>
    <w:rsid w:val="00A86C41"/>
    <w:rsid w:val="00A86CAF"/>
    <w:rsid w:val="00A871E2"/>
    <w:rsid w:val="00A874B6"/>
    <w:rsid w:val="00A901A8"/>
    <w:rsid w:val="00A911DB"/>
    <w:rsid w:val="00A91BD0"/>
    <w:rsid w:val="00A924A3"/>
    <w:rsid w:val="00A92794"/>
    <w:rsid w:val="00A929BA"/>
    <w:rsid w:val="00A92A0F"/>
    <w:rsid w:val="00A92D44"/>
    <w:rsid w:val="00A92E9D"/>
    <w:rsid w:val="00A9354C"/>
    <w:rsid w:val="00A93FE0"/>
    <w:rsid w:val="00A94297"/>
    <w:rsid w:val="00A942DD"/>
    <w:rsid w:val="00A94654"/>
    <w:rsid w:val="00A94A63"/>
    <w:rsid w:val="00A95E02"/>
    <w:rsid w:val="00A95E5B"/>
    <w:rsid w:val="00A962AB"/>
    <w:rsid w:val="00A966A1"/>
    <w:rsid w:val="00A97C10"/>
    <w:rsid w:val="00A97C6E"/>
    <w:rsid w:val="00A97CE4"/>
    <w:rsid w:val="00AA0AA1"/>
    <w:rsid w:val="00AA0D62"/>
    <w:rsid w:val="00AA0EA8"/>
    <w:rsid w:val="00AA135C"/>
    <w:rsid w:val="00AA14A7"/>
    <w:rsid w:val="00AA1E67"/>
    <w:rsid w:val="00AA23C6"/>
    <w:rsid w:val="00AA2866"/>
    <w:rsid w:val="00AA4A07"/>
    <w:rsid w:val="00AA4B7D"/>
    <w:rsid w:val="00AA52B7"/>
    <w:rsid w:val="00AA5789"/>
    <w:rsid w:val="00AA5ACB"/>
    <w:rsid w:val="00AA62E3"/>
    <w:rsid w:val="00AA65A9"/>
    <w:rsid w:val="00AA660E"/>
    <w:rsid w:val="00AA66B4"/>
    <w:rsid w:val="00AA67D7"/>
    <w:rsid w:val="00AA6CBB"/>
    <w:rsid w:val="00AA71AE"/>
    <w:rsid w:val="00AA7911"/>
    <w:rsid w:val="00AA7D1C"/>
    <w:rsid w:val="00AA7DB0"/>
    <w:rsid w:val="00AA7F28"/>
    <w:rsid w:val="00AB0005"/>
    <w:rsid w:val="00AB0544"/>
    <w:rsid w:val="00AB14F2"/>
    <w:rsid w:val="00AB224C"/>
    <w:rsid w:val="00AB2981"/>
    <w:rsid w:val="00AB29DE"/>
    <w:rsid w:val="00AB3CC5"/>
    <w:rsid w:val="00AB4499"/>
    <w:rsid w:val="00AB457A"/>
    <w:rsid w:val="00AB58F9"/>
    <w:rsid w:val="00AB5C3E"/>
    <w:rsid w:val="00AB5D1B"/>
    <w:rsid w:val="00AB7096"/>
    <w:rsid w:val="00AB7112"/>
    <w:rsid w:val="00AB7306"/>
    <w:rsid w:val="00AB7B60"/>
    <w:rsid w:val="00AC02F1"/>
    <w:rsid w:val="00AC05F8"/>
    <w:rsid w:val="00AC061E"/>
    <w:rsid w:val="00AC0CC1"/>
    <w:rsid w:val="00AC0DC7"/>
    <w:rsid w:val="00AC17CC"/>
    <w:rsid w:val="00AC18A0"/>
    <w:rsid w:val="00AC2389"/>
    <w:rsid w:val="00AC241B"/>
    <w:rsid w:val="00AC259A"/>
    <w:rsid w:val="00AC4035"/>
    <w:rsid w:val="00AC49BB"/>
    <w:rsid w:val="00AC4A56"/>
    <w:rsid w:val="00AC4F7A"/>
    <w:rsid w:val="00AC599B"/>
    <w:rsid w:val="00AC5FCB"/>
    <w:rsid w:val="00AC61DA"/>
    <w:rsid w:val="00AC67CF"/>
    <w:rsid w:val="00AC695B"/>
    <w:rsid w:val="00AC6F91"/>
    <w:rsid w:val="00AC7032"/>
    <w:rsid w:val="00AC7545"/>
    <w:rsid w:val="00AC75F5"/>
    <w:rsid w:val="00AC769A"/>
    <w:rsid w:val="00AC7732"/>
    <w:rsid w:val="00AC7DE0"/>
    <w:rsid w:val="00AD0BD9"/>
    <w:rsid w:val="00AD0D2C"/>
    <w:rsid w:val="00AD1323"/>
    <w:rsid w:val="00AD1E93"/>
    <w:rsid w:val="00AD2B61"/>
    <w:rsid w:val="00AD2B7B"/>
    <w:rsid w:val="00AD2BC1"/>
    <w:rsid w:val="00AD3930"/>
    <w:rsid w:val="00AD4342"/>
    <w:rsid w:val="00AD51FE"/>
    <w:rsid w:val="00AD5D6A"/>
    <w:rsid w:val="00AD6051"/>
    <w:rsid w:val="00AD6707"/>
    <w:rsid w:val="00AD6CF9"/>
    <w:rsid w:val="00AD7837"/>
    <w:rsid w:val="00AD7F62"/>
    <w:rsid w:val="00AE1470"/>
    <w:rsid w:val="00AE164C"/>
    <w:rsid w:val="00AE1AF8"/>
    <w:rsid w:val="00AE1D44"/>
    <w:rsid w:val="00AE210D"/>
    <w:rsid w:val="00AE22A7"/>
    <w:rsid w:val="00AE2338"/>
    <w:rsid w:val="00AE23FF"/>
    <w:rsid w:val="00AE2466"/>
    <w:rsid w:val="00AE3180"/>
    <w:rsid w:val="00AE31AE"/>
    <w:rsid w:val="00AE3DF5"/>
    <w:rsid w:val="00AE3FA6"/>
    <w:rsid w:val="00AE439C"/>
    <w:rsid w:val="00AE458D"/>
    <w:rsid w:val="00AE6105"/>
    <w:rsid w:val="00AE662C"/>
    <w:rsid w:val="00AE68D7"/>
    <w:rsid w:val="00AE6A18"/>
    <w:rsid w:val="00AE6D4E"/>
    <w:rsid w:val="00AF0EA3"/>
    <w:rsid w:val="00AF1074"/>
    <w:rsid w:val="00AF1BAF"/>
    <w:rsid w:val="00AF304E"/>
    <w:rsid w:val="00AF3329"/>
    <w:rsid w:val="00AF472D"/>
    <w:rsid w:val="00AF473A"/>
    <w:rsid w:val="00AF5C25"/>
    <w:rsid w:val="00AF633B"/>
    <w:rsid w:val="00AF6B1C"/>
    <w:rsid w:val="00AF6FEE"/>
    <w:rsid w:val="00AF7893"/>
    <w:rsid w:val="00AF79DB"/>
    <w:rsid w:val="00B00E08"/>
    <w:rsid w:val="00B012A6"/>
    <w:rsid w:val="00B015FB"/>
    <w:rsid w:val="00B0243F"/>
    <w:rsid w:val="00B0279B"/>
    <w:rsid w:val="00B030F6"/>
    <w:rsid w:val="00B03165"/>
    <w:rsid w:val="00B0392A"/>
    <w:rsid w:val="00B03DD7"/>
    <w:rsid w:val="00B03FEE"/>
    <w:rsid w:val="00B0546B"/>
    <w:rsid w:val="00B05608"/>
    <w:rsid w:val="00B05E2A"/>
    <w:rsid w:val="00B06249"/>
    <w:rsid w:val="00B06915"/>
    <w:rsid w:val="00B06E7C"/>
    <w:rsid w:val="00B102A5"/>
    <w:rsid w:val="00B109F4"/>
    <w:rsid w:val="00B119B8"/>
    <w:rsid w:val="00B11D2A"/>
    <w:rsid w:val="00B11D75"/>
    <w:rsid w:val="00B122A4"/>
    <w:rsid w:val="00B1232B"/>
    <w:rsid w:val="00B12799"/>
    <w:rsid w:val="00B12A39"/>
    <w:rsid w:val="00B134F1"/>
    <w:rsid w:val="00B13724"/>
    <w:rsid w:val="00B139C3"/>
    <w:rsid w:val="00B13F40"/>
    <w:rsid w:val="00B1575E"/>
    <w:rsid w:val="00B1579C"/>
    <w:rsid w:val="00B16458"/>
    <w:rsid w:val="00B16CEE"/>
    <w:rsid w:val="00B16D93"/>
    <w:rsid w:val="00B17E33"/>
    <w:rsid w:val="00B20356"/>
    <w:rsid w:val="00B21C3E"/>
    <w:rsid w:val="00B21ECB"/>
    <w:rsid w:val="00B22331"/>
    <w:rsid w:val="00B22478"/>
    <w:rsid w:val="00B22AD3"/>
    <w:rsid w:val="00B231CF"/>
    <w:rsid w:val="00B2391B"/>
    <w:rsid w:val="00B23B44"/>
    <w:rsid w:val="00B242BE"/>
    <w:rsid w:val="00B2491D"/>
    <w:rsid w:val="00B24C19"/>
    <w:rsid w:val="00B24DE1"/>
    <w:rsid w:val="00B2593D"/>
    <w:rsid w:val="00B25C17"/>
    <w:rsid w:val="00B25D41"/>
    <w:rsid w:val="00B26ECE"/>
    <w:rsid w:val="00B278F4"/>
    <w:rsid w:val="00B2792E"/>
    <w:rsid w:val="00B27B92"/>
    <w:rsid w:val="00B27F4C"/>
    <w:rsid w:val="00B306B4"/>
    <w:rsid w:val="00B30F61"/>
    <w:rsid w:val="00B316CD"/>
    <w:rsid w:val="00B31BBD"/>
    <w:rsid w:val="00B32446"/>
    <w:rsid w:val="00B32EDF"/>
    <w:rsid w:val="00B32F44"/>
    <w:rsid w:val="00B3323B"/>
    <w:rsid w:val="00B33C1A"/>
    <w:rsid w:val="00B34B5D"/>
    <w:rsid w:val="00B35C4E"/>
    <w:rsid w:val="00B3618C"/>
    <w:rsid w:val="00B36529"/>
    <w:rsid w:val="00B36BF7"/>
    <w:rsid w:val="00B37635"/>
    <w:rsid w:val="00B37A6C"/>
    <w:rsid w:val="00B407FB"/>
    <w:rsid w:val="00B40BCC"/>
    <w:rsid w:val="00B40E9A"/>
    <w:rsid w:val="00B42588"/>
    <w:rsid w:val="00B42D25"/>
    <w:rsid w:val="00B430E3"/>
    <w:rsid w:val="00B43365"/>
    <w:rsid w:val="00B44A1E"/>
    <w:rsid w:val="00B451CD"/>
    <w:rsid w:val="00B453F3"/>
    <w:rsid w:val="00B454CC"/>
    <w:rsid w:val="00B45F20"/>
    <w:rsid w:val="00B466BE"/>
    <w:rsid w:val="00B46BCF"/>
    <w:rsid w:val="00B46C69"/>
    <w:rsid w:val="00B46CBE"/>
    <w:rsid w:val="00B4721B"/>
    <w:rsid w:val="00B4740B"/>
    <w:rsid w:val="00B476E8"/>
    <w:rsid w:val="00B50136"/>
    <w:rsid w:val="00B502E2"/>
    <w:rsid w:val="00B5067C"/>
    <w:rsid w:val="00B509B8"/>
    <w:rsid w:val="00B51128"/>
    <w:rsid w:val="00B517B9"/>
    <w:rsid w:val="00B520C8"/>
    <w:rsid w:val="00B520CB"/>
    <w:rsid w:val="00B527F2"/>
    <w:rsid w:val="00B532AA"/>
    <w:rsid w:val="00B536E6"/>
    <w:rsid w:val="00B540C1"/>
    <w:rsid w:val="00B543F0"/>
    <w:rsid w:val="00B54D37"/>
    <w:rsid w:val="00B559AD"/>
    <w:rsid w:val="00B55A99"/>
    <w:rsid w:val="00B56366"/>
    <w:rsid w:val="00B565D9"/>
    <w:rsid w:val="00B57041"/>
    <w:rsid w:val="00B571CE"/>
    <w:rsid w:val="00B57A45"/>
    <w:rsid w:val="00B57B17"/>
    <w:rsid w:val="00B57EAF"/>
    <w:rsid w:val="00B57F90"/>
    <w:rsid w:val="00B611EA"/>
    <w:rsid w:val="00B61201"/>
    <w:rsid w:val="00B612DD"/>
    <w:rsid w:val="00B617AF"/>
    <w:rsid w:val="00B61C3F"/>
    <w:rsid w:val="00B61D4C"/>
    <w:rsid w:val="00B621D6"/>
    <w:rsid w:val="00B6292E"/>
    <w:rsid w:val="00B62D17"/>
    <w:rsid w:val="00B62E29"/>
    <w:rsid w:val="00B635D6"/>
    <w:rsid w:val="00B63897"/>
    <w:rsid w:val="00B6444B"/>
    <w:rsid w:val="00B6690D"/>
    <w:rsid w:val="00B6711E"/>
    <w:rsid w:val="00B6757A"/>
    <w:rsid w:val="00B67EB1"/>
    <w:rsid w:val="00B7084D"/>
    <w:rsid w:val="00B711B5"/>
    <w:rsid w:val="00B713C9"/>
    <w:rsid w:val="00B72401"/>
    <w:rsid w:val="00B73215"/>
    <w:rsid w:val="00B733CA"/>
    <w:rsid w:val="00B734D3"/>
    <w:rsid w:val="00B73A2D"/>
    <w:rsid w:val="00B73AD9"/>
    <w:rsid w:val="00B73F3F"/>
    <w:rsid w:val="00B753B2"/>
    <w:rsid w:val="00B755DC"/>
    <w:rsid w:val="00B759C4"/>
    <w:rsid w:val="00B764F6"/>
    <w:rsid w:val="00B76C26"/>
    <w:rsid w:val="00B77188"/>
    <w:rsid w:val="00B7728E"/>
    <w:rsid w:val="00B804BB"/>
    <w:rsid w:val="00B80719"/>
    <w:rsid w:val="00B807B7"/>
    <w:rsid w:val="00B807E4"/>
    <w:rsid w:val="00B80C60"/>
    <w:rsid w:val="00B8123D"/>
    <w:rsid w:val="00B812D9"/>
    <w:rsid w:val="00B81402"/>
    <w:rsid w:val="00B8229D"/>
    <w:rsid w:val="00B82A86"/>
    <w:rsid w:val="00B82B20"/>
    <w:rsid w:val="00B83D50"/>
    <w:rsid w:val="00B84046"/>
    <w:rsid w:val="00B8436F"/>
    <w:rsid w:val="00B845BC"/>
    <w:rsid w:val="00B85651"/>
    <w:rsid w:val="00B8573C"/>
    <w:rsid w:val="00B85AB9"/>
    <w:rsid w:val="00B85EE2"/>
    <w:rsid w:val="00B864D9"/>
    <w:rsid w:val="00B86724"/>
    <w:rsid w:val="00B86DF8"/>
    <w:rsid w:val="00B872E7"/>
    <w:rsid w:val="00B879FF"/>
    <w:rsid w:val="00B87F20"/>
    <w:rsid w:val="00B9012E"/>
    <w:rsid w:val="00B914BB"/>
    <w:rsid w:val="00B91614"/>
    <w:rsid w:val="00B91C39"/>
    <w:rsid w:val="00B91DB4"/>
    <w:rsid w:val="00B92456"/>
    <w:rsid w:val="00B92695"/>
    <w:rsid w:val="00B92C85"/>
    <w:rsid w:val="00B93FE5"/>
    <w:rsid w:val="00B94B24"/>
    <w:rsid w:val="00B95C53"/>
    <w:rsid w:val="00B9742C"/>
    <w:rsid w:val="00B978C2"/>
    <w:rsid w:val="00B978CA"/>
    <w:rsid w:val="00B9790D"/>
    <w:rsid w:val="00BA02BD"/>
    <w:rsid w:val="00BA0B27"/>
    <w:rsid w:val="00BA0B42"/>
    <w:rsid w:val="00BA1482"/>
    <w:rsid w:val="00BA1A6D"/>
    <w:rsid w:val="00BA1D18"/>
    <w:rsid w:val="00BA2315"/>
    <w:rsid w:val="00BA23BB"/>
    <w:rsid w:val="00BA24C5"/>
    <w:rsid w:val="00BA2797"/>
    <w:rsid w:val="00BA3057"/>
    <w:rsid w:val="00BA370C"/>
    <w:rsid w:val="00BA3C20"/>
    <w:rsid w:val="00BA3CED"/>
    <w:rsid w:val="00BA3D8F"/>
    <w:rsid w:val="00BA3FF3"/>
    <w:rsid w:val="00BA450B"/>
    <w:rsid w:val="00BA4B0A"/>
    <w:rsid w:val="00BA583B"/>
    <w:rsid w:val="00BA5967"/>
    <w:rsid w:val="00BA6DED"/>
    <w:rsid w:val="00BB06AD"/>
    <w:rsid w:val="00BB0B66"/>
    <w:rsid w:val="00BB0BC4"/>
    <w:rsid w:val="00BB113C"/>
    <w:rsid w:val="00BB1321"/>
    <w:rsid w:val="00BB134C"/>
    <w:rsid w:val="00BB1522"/>
    <w:rsid w:val="00BB214E"/>
    <w:rsid w:val="00BB289C"/>
    <w:rsid w:val="00BB390C"/>
    <w:rsid w:val="00BB3E55"/>
    <w:rsid w:val="00BB3F22"/>
    <w:rsid w:val="00BB3F7F"/>
    <w:rsid w:val="00BB5092"/>
    <w:rsid w:val="00BB50E1"/>
    <w:rsid w:val="00BB56BA"/>
    <w:rsid w:val="00BB58FE"/>
    <w:rsid w:val="00BB594C"/>
    <w:rsid w:val="00BB5BFE"/>
    <w:rsid w:val="00BB5EF9"/>
    <w:rsid w:val="00BB60B6"/>
    <w:rsid w:val="00BB6625"/>
    <w:rsid w:val="00BB6C99"/>
    <w:rsid w:val="00BB70F6"/>
    <w:rsid w:val="00BB76C1"/>
    <w:rsid w:val="00BC0A03"/>
    <w:rsid w:val="00BC0A5D"/>
    <w:rsid w:val="00BC1491"/>
    <w:rsid w:val="00BC1B84"/>
    <w:rsid w:val="00BC1D24"/>
    <w:rsid w:val="00BC1D93"/>
    <w:rsid w:val="00BC213A"/>
    <w:rsid w:val="00BC21E0"/>
    <w:rsid w:val="00BC2818"/>
    <w:rsid w:val="00BC2A6B"/>
    <w:rsid w:val="00BC2A9D"/>
    <w:rsid w:val="00BC3159"/>
    <w:rsid w:val="00BC3414"/>
    <w:rsid w:val="00BC355B"/>
    <w:rsid w:val="00BC3618"/>
    <w:rsid w:val="00BC4357"/>
    <w:rsid w:val="00BC4450"/>
    <w:rsid w:val="00BC459D"/>
    <w:rsid w:val="00BC49C0"/>
    <w:rsid w:val="00BC4A9C"/>
    <w:rsid w:val="00BC5A4E"/>
    <w:rsid w:val="00BC5C39"/>
    <w:rsid w:val="00BC6416"/>
    <w:rsid w:val="00BC68BE"/>
    <w:rsid w:val="00BC701A"/>
    <w:rsid w:val="00BC732A"/>
    <w:rsid w:val="00BC7A9A"/>
    <w:rsid w:val="00BC7C21"/>
    <w:rsid w:val="00BD0761"/>
    <w:rsid w:val="00BD16B5"/>
    <w:rsid w:val="00BD1706"/>
    <w:rsid w:val="00BD1961"/>
    <w:rsid w:val="00BD19B3"/>
    <w:rsid w:val="00BD1D2B"/>
    <w:rsid w:val="00BD1F51"/>
    <w:rsid w:val="00BD2507"/>
    <w:rsid w:val="00BD2639"/>
    <w:rsid w:val="00BD2889"/>
    <w:rsid w:val="00BD28D4"/>
    <w:rsid w:val="00BD2A8B"/>
    <w:rsid w:val="00BD48D0"/>
    <w:rsid w:val="00BD52A5"/>
    <w:rsid w:val="00BD5356"/>
    <w:rsid w:val="00BD606F"/>
    <w:rsid w:val="00BD6258"/>
    <w:rsid w:val="00BD6304"/>
    <w:rsid w:val="00BD692A"/>
    <w:rsid w:val="00BD6B8A"/>
    <w:rsid w:val="00BD6F06"/>
    <w:rsid w:val="00BE06AC"/>
    <w:rsid w:val="00BE0A90"/>
    <w:rsid w:val="00BE0BC8"/>
    <w:rsid w:val="00BE1025"/>
    <w:rsid w:val="00BE12EF"/>
    <w:rsid w:val="00BE14F8"/>
    <w:rsid w:val="00BE1E57"/>
    <w:rsid w:val="00BE2A18"/>
    <w:rsid w:val="00BE2E4B"/>
    <w:rsid w:val="00BE2EC3"/>
    <w:rsid w:val="00BE3022"/>
    <w:rsid w:val="00BE4041"/>
    <w:rsid w:val="00BE48D7"/>
    <w:rsid w:val="00BE4D0C"/>
    <w:rsid w:val="00BE5684"/>
    <w:rsid w:val="00BE5C24"/>
    <w:rsid w:val="00BE5DCA"/>
    <w:rsid w:val="00BE62E5"/>
    <w:rsid w:val="00BE68BB"/>
    <w:rsid w:val="00BE6D6F"/>
    <w:rsid w:val="00BE7F6A"/>
    <w:rsid w:val="00BF0669"/>
    <w:rsid w:val="00BF095D"/>
    <w:rsid w:val="00BF0A07"/>
    <w:rsid w:val="00BF0A85"/>
    <w:rsid w:val="00BF1A0B"/>
    <w:rsid w:val="00BF22AC"/>
    <w:rsid w:val="00BF2493"/>
    <w:rsid w:val="00BF2C57"/>
    <w:rsid w:val="00BF2DE4"/>
    <w:rsid w:val="00BF2E55"/>
    <w:rsid w:val="00BF34C4"/>
    <w:rsid w:val="00BF41CA"/>
    <w:rsid w:val="00BF5103"/>
    <w:rsid w:val="00BF537B"/>
    <w:rsid w:val="00BF5AB6"/>
    <w:rsid w:val="00BF62E2"/>
    <w:rsid w:val="00BF6B29"/>
    <w:rsid w:val="00BF6DA3"/>
    <w:rsid w:val="00BF7C45"/>
    <w:rsid w:val="00BF7DBD"/>
    <w:rsid w:val="00BF7EE2"/>
    <w:rsid w:val="00BF7F86"/>
    <w:rsid w:val="00C004BD"/>
    <w:rsid w:val="00C011B0"/>
    <w:rsid w:val="00C015C9"/>
    <w:rsid w:val="00C01967"/>
    <w:rsid w:val="00C01FD8"/>
    <w:rsid w:val="00C020B0"/>
    <w:rsid w:val="00C0252B"/>
    <w:rsid w:val="00C029E9"/>
    <w:rsid w:val="00C02DC8"/>
    <w:rsid w:val="00C0302B"/>
    <w:rsid w:val="00C030D4"/>
    <w:rsid w:val="00C03C6E"/>
    <w:rsid w:val="00C0428E"/>
    <w:rsid w:val="00C042BF"/>
    <w:rsid w:val="00C04377"/>
    <w:rsid w:val="00C049FA"/>
    <w:rsid w:val="00C04A90"/>
    <w:rsid w:val="00C04D83"/>
    <w:rsid w:val="00C05D6A"/>
    <w:rsid w:val="00C05D79"/>
    <w:rsid w:val="00C05D8C"/>
    <w:rsid w:val="00C05DBF"/>
    <w:rsid w:val="00C05ECF"/>
    <w:rsid w:val="00C06B70"/>
    <w:rsid w:val="00C06FEE"/>
    <w:rsid w:val="00C07432"/>
    <w:rsid w:val="00C07652"/>
    <w:rsid w:val="00C077C1"/>
    <w:rsid w:val="00C10E67"/>
    <w:rsid w:val="00C11232"/>
    <w:rsid w:val="00C113A8"/>
    <w:rsid w:val="00C11518"/>
    <w:rsid w:val="00C11BB0"/>
    <w:rsid w:val="00C11ECA"/>
    <w:rsid w:val="00C1218A"/>
    <w:rsid w:val="00C123BE"/>
    <w:rsid w:val="00C12654"/>
    <w:rsid w:val="00C12C54"/>
    <w:rsid w:val="00C12F4D"/>
    <w:rsid w:val="00C12F6B"/>
    <w:rsid w:val="00C13154"/>
    <w:rsid w:val="00C13FF9"/>
    <w:rsid w:val="00C14603"/>
    <w:rsid w:val="00C15437"/>
    <w:rsid w:val="00C15E03"/>
    <w:rsid w:val="00C1601E"/>
    <w:rsid w:val="00C17AC7"/>
    <w:rsid w:val="00C17CF1"/>
    <w:rsid w:val="00C2005F"/>
    <w:rsid w:val="00C202C5"/>
    <w:rsid w:val="00C20408"/>
    <w:rsid w:val="00C20B2E"/>
    <w:rsid w:val="00C2117E"/>
    <w:rsid w:val="00C2204C"/>
    <w:rsid w:val="00C22B4A"/>
    <w:rsid w:val="00C22CF2"/>
    <w:rsid w:val="00C232B5"/>
    <w:rsid w:val="00C238D9"/>
    <w:rsid w:val="00C24928"/>
    <w:rsid w:val="00C26087"/>
    <w:rsid w:val="00C270E9"/>
    <w:rsid w:val="00C27C98"/>
    <w:rsid w:val="00C27E0C"/>
    <w:rsid w:val="00C306AE"/>
    <w:rsid w:val="00C30804"/>
    <w:rsid w:val="00C30B75"/>
    <w:rsid w:val="00C30FF7"/>
    <w:rsid w:val="00C3146C"/>
    <w:rsid w:val="00C31CEB"/>
    <w:rsid w:val="00C32608"/>
    <w:rsid w:val="00C32772"/>
    <w:rsid w:val="00C3282D"/>
    <w:rsid w:val="00C32AB2"/>
    <w:rsid w:val="00C32BE0"/>
    <w:rsid w:val="00C32C5A"/>
    <w:rsid w:val="00C332EC"/>
    <w:rsid w:val="00C33E67"/>
    <w:rsid w:val="00C33FBE"/>
    <w:rsid w:val="00C34FB8"/>
    <w:rsid w:val="00C35F8D"/>
    <w:rsid w:val="00C35FB5"/>
    <w:rsid w:val="00C36373"/>
    <w:rsid w:val="00C3649B"/>
    <w:rsid w:val="00C3684B"/>
    <w:rsid w:val="00C3688D"/>
    <w:rsid w:val="00C369F9"/>
    <w:rsid w:val="00C379E1"/>
    <w:rsid w:val="00C4027C"/>
    <w:rsid w:val="00C40735"/>
    <w:rsid w:val="00C40B29"/>
    <w:rsid w:val="00C40D6F"/>
    <w:rsid w:val="00C40E84"/>
    <w:rsid w:val="00C411C7"/>
    <w:rsid w:val="00C411F2"/>
    <w:rsid w:val="00C41954"/>
    <w:rsid w:val="00C428A5"/>
    <w:rsid w:val="00C437DF"/>
    <w:rsid w:val="00C4383D"/>
    <w:rsid w:val="00C43E22"/>
    <w:rsid w:val="00C440E0"/>
    <w:rsid w:val="00C44D23"/>
    <w:rsid w:val="00C44D26"/>
    <w:rsid w:val="00C455FE"/>
    <w:rsid w:val="00C4566B"/>
    <w:rsid w:val="00C459A9"/>
    <w:rsid w:val="00C45E57"/>
    <w:rsid w:val="00C45E88"/>
    <w:rsid w:val="00C46C89"/>
    <w:rsid w:val="00C4712A"/>
    <w:rsid w:val="00C4751F"/>
    <w:rsid w:val="00C4754D"/>
    <w:rsid w:val="00C47A4F"/>
    <w:rsid w:val="00C47B31"/>
    <w:rsid w:val="00C47CFC"/>
    <w:rsid w:val="00C47F6B"/>
    <w:rsid w:val="00C5147C"/>
    <w:rsid w:val="00C51731"/>
    <w:rsid w:val="00C52093"/>
    <w:rsid w:val="00C52490"/>
    <w:rsid w:val="00C53520"/>
    <w:rsid w:val="00C53F6C"/>
    <w:rsid w:val="00C541B6"/>
    <w:rsid w:val="00C55402"/>
    <w:rsid w:val="00C55771"/>
    <w:rsid w:val="00C55CB7"/>
    <w:rsid w:val="00C56178"/>
    <w:rsid w:val="00C574EE"/>
    <w:rsid w:val="00C579DC"/>
    <w:rsid w:val="00C57A6D"/>
    <w:rsid w:val="00C57B6C"/>
    <w:rsid w:val="00C609CD"/>
    <w:rsid w:val="00C60C2D"/>
    <w:rsid w:val="00C60E02"/>
    <w:rsid w:val="00C61559"/>
    <w:rsid w:val="00C61917"/>
    <w:rsid w:val="00C621EE"/>
    <w:rsid w:val="00C63023"/>
    <w:rsid w:val="00C650F1"/>
    <w:rsid w:val="00C653BA"/>
    <w:rsid w:val="00C65431"/>
    <w:rsid w:val="00C65AAA"/>
    <w:rsid w:val="00C6638C"/>
    <w:rsid w:val="00C668FA"/>
    <w:rsid w:val="00C66E3B"/>
    <w:rsid w:val="00C67A83"/>
    <w:rsid w:val="00C67AD3"/>
    <w:rsid w:val="00C67DDD"/>
    <w:rsid w:val="00C70098"/>
    <w:rsid w:val="00C70341"/>
    <w:rsid w:val="00C7071D"/>
    <w:rsid w:val="00C709A4"/>
    <w:rsid w:val="00C70ACA"/>
    <w:rsid w:val="00C71EC0"/>
    <w:rsid w:val="00C723D9"/>
    <w:rsid w:val="00C73684"/>
    <w:rsid w:val="00C7437B"/>
    <w:rsid w:val="00C7461B"/>
    <w:rsid w:val="00C75080"/>
    <w:rsid w:val="00C75FC0"/>
    <w:rsid w:val="00C765C1"/>
    <w:rsid w:val="00C76C6F"/>
    <w:rsid w:val="00C76EAD"/>
    <w:rsid w:val="00C770F2"/>
    <w:rsid w:val="00C77543"/>
    <w:rsid w:val="00C776DA"/>
    <w:rsid w:val="00C77960"/>
    <w:rsid w:val="00C8045C"/>
    <w:rsid w:val="00C823D1"/>
    <w:rsid w:val="00C83114"/>
    <w:rsid w:val="00C8328E"/>
    <w:rsid w:val="00C83431"/>
    <w:rsid w:val="00C83718"/>
    <w:rsid w:val="00C8394B"/>
    <w:rsid w:val="00C849B2"/>
    <w:rsid w:val="00C84F4D"/>
    <w:rsid w:val="00C8551D"/>
    <w:rsid w:val="00C85D52"/>
    <w:rsid w:val="00C86790"/>
    <w:rsid w:val="00C870E9"/>
    <w:rsid w:val="00C87182"/>
    <w:rsid w:val="00C879C0"/>
    <w:rsid w:val="00C87A7A"/>
    <w:rsid w:val="00C90619"/>
    <w:rsid w:val="00C90688"/>
    <w:rsid w:val="00C90824"/>
    <w:rsid w:val="00C90BA9"/>
    <w:rsid w:val="00C91084"/>
    <w:rsid w:val="00C91105"/>
    <w:rsid w:val="00C91222"/>
    <w:rsid w:val="00C91719"/>
    <w:rsid w:val="00C9270B"/>
    <w:rsid w:val="00C927F4"/>
    <w:rsid w:val="00C9309E"/>
    <w:rsid w:val="00C930D2"/>
    <w:rsid w:val="00C933C6"/>
    <w:rsid w:val="00C93ACF"/>
    <w:rsid w:val="00C93E99"/>
    <w:rsid w:val="00C9447B"/>
    <w:rsid w:val="00C945ED"/>
    <w:rsid w:val="00C9494B"/>
    <w:rsid w:val="00C95450"/>
    <w:rsid w:val="00C955B4"/>
    <w:rsid w:val="00C958DF"/>
    <w:rsid w:val="00C9598E"/>
    <w:rsid w:val="00C95AC6"/>
    <w:rsid w:val="00C964DE"/>
    <w:rsid w:val="00C96DD2"/>
    <w:rsid w:val="00C975D0"/>
    <w:rsid w:val="00C97685"/>
    <w:rsid w:val="00CA0B6E"/>
    <w:rsid w:val="00CA21EA"/>
    <w:rsid w:val="00CA236A"/>
    <w:rsid w:val="00CA2947"/>
    <w:rsid w:val="00CA2ADB"/>
    <w:rsid w:val="00CA4275"/>
    <w:rsid w:val="00CA4609"/>
    <w:rsid w:val="00CA4898"/>
    <w:rsid w:val="00CA4C58"/>
    <w:rsid w:val="00CA725E"/>
    <w:rsid w:val="00CA72F4"/>
    <w:rsid w:val="00CA79FD"/>
    <w:rsid w:val="00CA7D16"/>
    <w:rsid w:val="00CA7D8B"/>
    <w:rsid w:val="00CB024C"/>
    <w:rsid w:val="00CB0512"/>
    <w:rsid w:val="00CB077D"/>
    <w:rsid w:val="00CB0B77"/>
    <w:rsid w:val="00CB11FE"/>
    <w:rsid w:val="00CB1242"/>
    <w:rsid w:val="00CB14DB"/>
    <w:rsid w:val="00CB2631"/>
    <w:rsid w:val="00CB2A26"/>
    <w:rsid w:val="00CB3CF9"/>
    <w:rsid w:val="00CB4129"/>
    <w:rsid w:val="00CB4164"/>
    <w:rsid w:val="00CB4294"/>
    <w:rsid w:val="00CB44AB"/>
    <w:rsid w:val="00CB45F4"/>
    <w:rsid w:val="00CB4CB5"/>
    <w:rsid w:val="00CB5DAC"/>
    <w:rsid w:val="00CB65DA"/>
    <w:rsid w:val="00CB667E"/>
    <w:rsid w:val="00CB6691"/>
    <w:rsid w:val="00CB683E"/>
    <w:rsid w:val="00CB69A9"/>
    <w:rsid w:val="00CB6B2C"/>
    <w:rsid w:val="00CB721A"/>
    <w:rsid w:val="00CB7844"/>
    <w:rsid w:val="00CB7AAE"/>
    <w:rsid w:val="00CB7CD9"/>
    <w:rsid w:val="00CC01C9"/>
    <w:rsid w:val="00CC1941"/>
    <w:rsid w:val="00CC301A"/>
    <w:rsid w:val="00CC34F8"/>
    <w:rsid w:val="00CC3A9A"/>
    <w:rsid w:val="00CC3BFC"/>
    <w:rsid w:val="00CC3FD6"/>
    <w:rsid w:val="00CC43F6"/>
    <w:rsid w:val="00CC467D"/>
    <w:rsid w:val="00CC553E"/>
    <w:rsid w:val="00CC5972"/>
    <w:rsid w:val="00CC7C57"/>
    <w:rsid w:val="00CC7F62"/>
    <w:rsid w:val="00CC7F6D"/>
    <w:rsid w:val="00CD0676"/>
    <w:rsid w:val="00CD07B0"/>
    <w:rsid w:val="00CD08E3"/>
    <w:rsid w:val="00CD0EE0"/>
    <w:rsid w:val="00CD1435"/>
    <w:rsid w:val="00CD1735"/>
    <w:rsid w:val="00CD17E5"/>
    <w:rsid w:val="00CD1DD0"/>
    <w:rsid w:val="00CD1E0F"/>
    <w:rsid w:val="00CD259C"/>
    <w:rsid w:val="00CD25DE"/>
    <w:rsid w:val="00CD2C67"/>
    <w:rsid w:val="00CD2E47"/>
    <w:rsid w:val="00CD2F1E"/>
    <w:rsid w:val="00CD312A"/>
    <w:rsid w:val="00CD3925"/>
    <w:rsid w:val="00CD39F0"/>
    <w:rsid w:val="00CD3BD1"/>
    <w:rsid w:val="00CD3D30"/>
    <w:rsid w:val="00CD4D27"/>
    <w:rsid w:val="00CD4D31"/>
    <w:rsid w:val="00CD567C"/>
    <w:rsid w:val="00CD5B55"/>
    <w:rsid w:val="00CD5E64"/>
    <w:rsid w:val="00CD61C9"/>
    <w:rsid w:val="00CD6A0C"/>
    <w:rsid w:val="00CD7FDC"/>
    <w:rsid w:val="00CE0FFA"/>
    <w:rsid w:val="00CE19D3"/>
    <w:rsid w:val="00CE1C1F"/>
    <w:rsid w:val="00CE237F"/>
    <w:rsid w:val="00CE23AD"/>
    <w:rsid w:val="00CE27B2"/>
    <w:rsid w:val="00CE287A"/>
    <w:rsid w:val="00CE2D39"/>
    <w:rsid w:val="00CE40BB"/>
    <w:rsid w:val="00CE4B5B"/>
    <w:rsid w:val="00CE4C2A"/>
    <w:rsid w:val="00CE50AA"/>
    <w:rsid w:val="00CE5C55"/>
    <w:rsid w:val="00CE5EE0"/>
    <w:rsid w:val="00CE603C"/>
    <w:rsid w:val="00CE639E"/>
    <w:rsid w:val="00CE6C65"/>
    <w:rsid w:val="00CF04C7"/>
    <w:rsid w:val="00CF0653"/>
    <w:rsid w:val="00CF0FA4"/>
    <w:rsid w:val="00CF0FC4"/>
    <w:rsid w:val="00CF14E2"/>
    <w:rsid w:val="00CF155E"/>
    <w:rsid w:val="00CF2481"/>
    <w:rsid w:val="00CF278F"/>
    <w:rsid w:val="00CF2B7A"/>
    <w:rsid w:val="00CF3247"/>
    <w:rsid w:val="00CF3D64"/>
    <w:rsid w:val="00CF4B0E"/>
    <w:rsid w:val="00CF4BD9"/>
    <w:rsid w:val="00CF4F80"/>
    <w:rsid w:val="00CF5288"/>
    <w:rsid w:val="00CF5391"/>
    <w:rsid w:val="00CF57C0"/>
    <w:rsid w:val="00CF5D5D"/>
    <w:rsid w:val="00CF6138"/>
    <w:rsid w:val="00CF6423"/>
    <w:rsid w:val="00CF6BDA"/>
    <w:rsid w:val="00CF6C77"/>
    <w:rsid w:val="00CF6F89"/>
    <w:rsid w:val="00CF7A25"/>
    <w:rsid w:val="00CF7BFF"/>
    <w:rsid w:val="00CF7FA8"/>
    <w:rsid w:val="00D00008"/>
    <w:rsid w:val="00D00163"/>
    <w:rsid w:val="00D00195"/>
    <w:rsid w:val="00D003DE"/>
    <w:rsid w:val="00D00C36"/>
    <w:rsid w:val="00D00EC2"/>
    <w:rsid w:val="00D01409"/>
    <w:rsid w:val="00D01544"/>
    <w:rsid w:val="00D01775"/>
    <w:rsid w:val="00D018B6"/>
    <w:rsid w:val="00D019C0"/>
    <w:rsid w:val="00D01AC7"/>
    <w:rsid w:val="00D02293"/>
    <w:rsid w:val="00D0380A"/>
    <w:rsid w:val="00D03A92"/>
    <w:rsid w:val="00D03C07"/>
    <w:rsid w:val="00D03C4B"/>
    <w:rsid w:val="00D03CDE"/>
    <w:rsid w:val="00D03DC5"/>
    <w:rsid w:val="00D040A8"/>
    <w:rsid w:val="00D044C8"/>
    <w:rsid w:val="00D05401"/>
    <w:rsid w:val="00D05461"/>
    <w:rsid w:val="00D063B2"/>
    <w:rsid w:val="00D0641F"/>
    <w:rsid w:val="00D10EF6"/>
    <w:rsid w:val="00D125FD"/>
    <w:rsid w:val="00D12E55"/>
    <w:rsid w:val="00D13127"/>
    <w:rsid w:val="00D132F2"/>
    <w:rsid w:val="00D141FF"/>
    <w:rsid w:val="00D14D54"/>
    <w:rsid w:val="00D14F6C"/>
    <w:rsid w:val="00D14FB3"/>
    <w:rsid w:val="00D15AE2"/>
    <w:rsid w:val="00D1681B"/>
    <w:rsid w:val="00D168C5"/>
    <w:rsid w:val="00D16CDA"/>
    <w:rsid w:val="00D17105"/>
    <w:rsid w:val="00D17AD3"/>
    <w:rsid w:val="00D17AF2"/>
    <w:rsid w:val="00D17C54"/>
    <w:rsid w:val="00D17E2A"/>
    <w:rsid w:val="00D17FD8"/>
    <w:rsid w:val="00D20C3A"/>
    <w:rsid w:val="00D21518"/>
    <w:rsid w:val="00D2185B"/>
    <w:rsid w:val="00D21B68"/>
    <w:rsid w:val="00D22F48"/>
    <w:rsid w:val="00D23F3D"/>
    <w:rsid w:val="00D245EC"/>
    <w:rsid w:val="00D247B4"/>
    <w:rsid w:val="00D24862"/>
    <w:rsid w:val="00D24C51"/>
    <w:rsid w:val="00D24CF2"/>
    <w:rsid w:val="00D2523A"/>
    <w:rsid w:val="00D2530C"/>
    <w:rsid w:val="00D25C59"/>
    <w:rsid w:val="00D26CD2"/>
    <w:rsid w:val="00D2723B"/>
    <w:rsid w:val="00D27DEA"/>
    <w:rsid w:val="00D3001C"/>
    <w:rsid w:val="00D3008D"/>
    <w:rsid w:val="00D30446"/>
    <w:rsid w:val="00D30F3C"/>
    <w:rsid w:val="00D31055"/>
    <w:rsid w:val="00D32083"/>
    <w:rsid w:val="00D32447"/>
    <w:rsid w:val="00D32B94"/>
    <w:rsid w:val="00D3366F"/>
    <w:rsid w:val="00D33F96"/>
    <w:rsid w:val="00D3455F"/>
    <w:rsid w:val="00D34956"/>
    <w:rsid w:val="00D34E6D"/>
    <w:rsid w:val="00D35249"/>
    <w:rsid w:val="00D35387"/>
    <w:rsid w:val="00D35B79"/>
    <w:rsid w:val="00D35FA7"/>
    <w:rsid w:val="00D36453"/>
    <w:rsid w:val="00D36AB3"/>
    <w:rsid w:val="00D36C13"/>
    <w:rsid w:val="00D37507"/>
    <w:rsid w:val="00D37E37"/>
    <w:rsid w:val="00D40264"/>
    <w:rsid w:val="00D404B0"/>
    <w:rsid w:val="00D41389"/>
    <w:rsid w:val="00D41B50"/>
    <w:rsid w:val="00D41C16"/>
    <w:rsid w:val="00D421A5"/>
    <w:rsid w:val="00D42991"/>
    <w:rsid w:val="00D42A9B"/>
    <w:rsid w:val="00D42C75"/>
    <w:rsid w:val="00D43693"/>
    <w:rsid w:val="00D43AC1"/>
    <w:rsid w:val="00D43E69"/>
    <w:rsid w:val="00D455CE"/>
    <w:rsid w:val="00D45ACB"/>
    <w:rsid w:val="00D45B05"/>
    <w:rsid w:val="00D462CE"/>
    <w:rsid w:val="00D4652E"/>
    <w:rsid w:val="00D468A3"/>
    <w:rsid w:val="00D474D7"/>
    <w:rsid w:val="00D47ADF"/>
    <w:rsid w:val="00D47B43"/>
    <w:rsid w:val="00D50025"/>
    <w:rsid w:val="00D503DA"/>
    <w:rsid w:val="00D50BF2"/>
    <w:rsid w:val="00D52CD4"/>
    <w:rsid w:val="00D52DD8"/>
    <w:rsid w:val="00D53499"/>
    <w:rsid w:val="00D54B1A"/>
    <w:rsid w:val="00D54DB8"/>
    <w:rsid w:val="00D54E1F"/>
    <w:rsid w:val="00D54F54"/>
    <w:rsid w:val="00D560A7"/>
    <w:rsid w:val="00D5666C"/>
    <w:rsid w:val="00D5679F"/>
    <w:rsid w:val="00D56BC3"/>
    <w:rsid w:val="00D56E2D"/>
    <w:rsid w:val="00D57628"/>
    <w:rsid w:val="00D57C90"/>
    <w:rsid w:val="00D60034"/>
    <w:rsid w:val="00D6079A"/>
    <w:rsid w:val="00D6120B"/>
    <w:rsid w:val="00D61A2C"/>
    <w:rsid w:val="00D61DCD"/>
    <w:rsid w:val="00D620AA"/>
    <w:rsid w:val="00D62715"/>
    <w:rsid w:val="00D62EAB"/>
    <w:rsid w:val="00D6300F"/>
    <w:rsid w:val="00D6357D"/>
    <w:rsid w:val="00D6372D"/>
    <w:rsid w:val="00D63D78"/>
    <w:rsid w:val="00D64825"/>
    <w:rsid w:val="00D64BB6"/>
    <w:rsid w:val="00D64D1F"/>
    <w:rsid w:val="00D662A5"/>
    <w:rsid w:val="00D66801"/>
    <w:rsid w:val="00D66B8E"/>
    <w:rsid w:val="00D670C2"/>
    <w:rsid w:val="00D671EC"/>
    <w:rsid w:val="00D6769E"/>
    <w:rsid w:val="00D67A60"/>
    <w:rsid w:val="00D67C17"/>
    <w:rsid w:val="00D67F12"/>
    <w:rsid w:val="00D70CE9"/>
    <w:rsid w:val="00D70D69"/>
    <w:rsid w:val="00D70EC5"/>
    <w:rsid w:val="00D714F0"/>
    <w:rsid w:val="00D7185D"/>
    <w:rsid w:val="00D721C6"/>
    <w:rsid w:val="00D726CA"/>
    <w:rsid w:val="00D72952"/>
    <w:rsid w:val="00D73DAB"/>
    <w:rsid w:val="00D73E6B"/>
    <w:rsid w:val="00D73EC2"/>
    <w:rsid w:val="00D74037"/>
    <w:rsid w:val="00D74089"/>
    <w:rsid w:val="00D74975"/>
    <w:rsid w:val="00D75FF8"/>
    <w:rsid w:val="00D7799F"/>
    <w:rsid w:val="00D77A99"/>
    <w:rsid w:val="00D800B9"/>
    <w:rsid w:val="00D80222"/>
    <w:rsid w:val="00D8035B"/>
    <w:rsid w:val="00D80DAD"/>
    <w:rsid w:val="00D80FDC"/>
    <w:rsid w:val="00D8132F"/>
    <w:rsid w:val="00D81438"/>
    <w:rsid w:val="00D823A9"/>
    <w:rsid w:val="00D82BDE"/>
    <w:rsid w:val="00D83BE4"/>
    <w:rsid w:val="00D83CC6"/>
    <w:rsid w:val="00D84D99"/>
    <w:rsid w:val="00D85A61"/>
    <w:rsid w:val="00D85CC9"/>
    <w:rsid w:val="00D86D4D"/>
    <w:rsid w:val="00D87159"/>
    <w:rsid w:val="00D871F9"/>
    <w:rsid w:val="00D87BD9"/>
    <w:rsid w:val="00D9044C"/>
    <w:rsid w:val="00D907BE"/>
    <w:rsid w:val="00D90AA5"/>
    <w:rsid w:val="00D90E85"/>
    <w:rsid w:val="00D92076"/>
    <w:rsid w:val="00D920E7"/>
    <w:rsid w:val="00D921E4"/>
    <w:rsid w:val="00D924E1"/>
    <w:rsid w:val="00D92B71"/>
    <w:rsid w:val="00D9368F"/>
    <w:rsid w:val="00D938EF"/>
    <w:rsid w:val="00D94640"/>
    <w:rsid w:val="00D96232"/>
    <w:rsid w:val="00D9670D"/>
    <w:rsid w:val="00D967BE"/>
    <w:rsid w:val="00D96DC3"/>
    <w:rsid w:val="00D97092"/>
    <w:rsid w:val="00D971FF"/>
    <w:rsid w:val="00D974F6"/>
    <w:rsid w:val="00D97F2F"/>
    <w:rsid w:val="00DA0149"/>
    <w:rsid w:val="00DA080D"/>
    <w:rsid w:val="00DA09C8"/>
    <w:rsid w:val="00DA1375"/>
    <w:rsid w:val="00DA1B13"/>
    <w:rsid w:val="00DA1DBF"/>
    <w:rsid w:val="00DA258B"/>
    <w:rsid w:val="00DA280C"/>
    <w:rsid w:val="00DA2D01"/>
    <w:rsid w:val="00DA3235"/>
    <w:rsid w:val="00DA34A2"/>
    <w:rsid w:val="00DA3BFC"/>
    <w:rsid w:val="00DA3FFE"/>
    <w:rsid w:val="00DA413D"/>
    <w:rsid w:val="00DA49A2"/>
    <w:rsid w:val="00DA5284"/>
    <w:rsid w:val="00DA5527"/>
    <w:rsid w:val="00DA56C5"/>
    <w:rsid w:val="00DA577E"/>
    <w:rsid w:val="00DA5D8B"/>
    <w:rsid w:val="00DA66D5"/>
    <w:rsid w:val="00DA6760"/>
    <w:rsid w:val="00DA6805"/>
    <w:rsid w:val="00DA71AF"/>
    <w:rsid w:val="00DA790A"/>
    <w:rsid w:val="00DB008E"/>
    <w:rsid w:val="00DB03FF"/>
    <w:rsid w:val="00DB063C"/>
    <w:rsid w:val="00DB1040"/>
    <w:rsid w:val="00DB1412"/>
    <w:rsid w:val="00DB15F7"/>
    <w:rsid w:val="00DB2312"/>
    <w:rsid w:val="00DB2568"/>
    <w:rsid w:val="00DB2FCF"/>
    <w:rsid w:val="00DB301C"/>
    <w:rsid w:val="00DB34EE"/>
    <w:rsid w:val="00DB386A"/>
    <w:rsid w:val="00DB3E08"/>
    <w:rsid w:val="00DB4471"/>
    <w:rsid w:val="00DB46A8"/>
    <w:rsid w:val="00DB4ACE"/>
    <w:rsid w:val="00DB50E2"/>
    <w:rsid w:val="00DB51B8"/>
    <w:rsid w:val="00DB5C24"/>
    <w:rsid w:val="00DB5CE6"/>
    <w:rsid w:val="00DB5D24"/>
    <w:rsid w:val="00DB62B7"/>
    <w:rsid w:val="00DB648E"/>
    <w:rsid w:val="00DB6C9F"/>
    <w:rsid w:val="00DB7A59"/>
    <w:rsid w:val="00DB7DC1"/>
    <w:rsid w:val="00DC06CE"/>
    <w:rsid w:val="00DC075E"/>
    <w:rsid w:val="00DC0803"/>
    <w:rsid w:val="00DC12CF"/>
    <w:rsid w:val="00DC2815"/>
    <w:rsid w:val="00DC2D1D"/>
    <w:rsid w:val="00DC44C9"/>
    <w:rsid w:val="00DC44E1"/>
    <w:rsid w:val="00DC4A2B"/>
    <w:rsid w:val="00DC4FC6"/>
    <w:rsid w:val="00DC55D5"/>
    <w:rsid w:val="00DC57B1"/>
    <w:rsid w:val="00DC5BE8"/>
    <w:rsid w:val="00DC5D55"/>
    <w:rsid w:val="00DC635E"/>
    <w:rsid w:val="00DC6655"/>
    <w:rsid w:val="00DC66EE"/>
    <w:rsid w:val="00DC746F"/>
    <w:rsid w:val="00DC7A17"/>
    <w:rsid w:val="00DC7AA0"/>
    <w:rsid w:val="00DD00E5"/>
    <w:rsid w:val="00DD0216"/>
    <w:rsid w:val="00DD0FA8"/>
    <w:rsid w:val="00DD1096"/>
    <w:rsid w:val="00DD1658"/>
    <w:rsid w:val="00DD1EA7"/>
    <w:rsid w:val="00DD2286"/>
    <w:rsid w:val="00DD26E4"/>
    <w:rsid w:val="00DD2D30"/>
    <w:rsid w:val="00DD2FDE"/>
    <w:rsid w:val="00DD4127"/>
    <w:rsid w:val="00DD4754"/>
    <w:rsid w:val="00DD4B68"/>
    <w:rsid w:val="00DD50F1"/>
    <w:rsid w:val="00DD5FA7"/>
    <w:rsid w:val="00DD60AE"/>
    <w:rsid w:val="00DD65F1"/>
    <w:rsid w:val="00DD6F39"/>
    <w:rsid w:val="00DD7E23"/>
    <w:rsid w:val="00DD7E2A"/>
    <w:rsid w:val="00DE01C4"/>
    <w:rsid w:val="00DE0416"/>
    <w:rsid w:val="00DE1691"/>
    <w:rsid w:val="00DE1730"/>
    <w:rsid w:val="00DE1B9C"/>
    <w:rsid w:val="00DE1FA9"/>
    <w:rsid w:val="00DE2083"/>
    <w:rsid w:val="00DE3757"/>
    <w:rsid w:val="00DE3E3D"/>
    <w:rsid w:val="00DE46BB"/>
    <w:rsid w:val="00DE473B"/>
    <w:rsid w:val="00DE5284"/>
    <w:rsid w:val="00DE6587"/>
    <w:rsid w:val="00DE7F70"/>
    <w:rsid w:val="00DE7FD3"/>
    <w:rsid w:val="00DF00B8"/>
    <w:rsid w:val="00DF0DDA"/>
    <w:rsid w:val="00DF131A"/>
    <w:rsid w:val="00DF13E9"/>
    <w:rsid w:val="00DF1E99"/>
    <w:rsid w:val="00DF2971"/>
    <w:rsid w:val="00DF3621"/>
    <w:rsid w:val="00DF3BA0"/>
    <w:rsid w:val="00DF4664"/>
    <w:rsid w:val="00DF485C"/>
    <w:rsid w:val="00DF4BE1"/>
    <w:rsid w:val="00DF60CB"/>
    <w:rsid w:val="00DF62E1"/>
    <w:rsid w:val="00DF645A"/>
    <w:rsid w:val="00DF6902"/>
    <w:rsid w:val="00DF6BB7"/>
    <w:rsid w:val="00DF6D40"/>
    <w:rsid w:val="00DF70DD"/>
    <w:rsid w:val="00E001FB"/>
    <w:rsid w:val="00E00331"/>
    <w:rsid w:val="00E009E2"/>
    <w:rsid w:val="00E00BF7"/>
    <w:rsid w:val="00E00F23"/>
    <w:rsid w:val="00E01141"/>
    <w:rsid w:val="00E019D3"/>
    <w:rsid w:val="00E023AC"/>
    <w:rsid w:val="00E02EC9"/>
    <w:rsid w:val="00E02ED7"/>
    <w:rsid w:val="00E0367E"/>
    <w:rsid w:val="00E03D17"/>
    <w:rsid w:val="00E04D52"/>
    <w:rsid w:val="00E04DF9"/>
    <w:rsid w:val="00E054DF"/>
    <w:rsid w:val="00E057DB"/>
    <w:rsid w:val="00E05DA8"/>
    <w:rsid w:val="00E07560"/>
    <w:rsid w:val="00E0785C"/>
    <w:rsid w:val="00E1015E"/>
    <w:rsid w:val="00E10469"/>
    <w:rsid w:val="00E104DC"/>
    <w:rsid w:val="00E10738"/>
    <w:rsid w:val="00E127D8"/>
    <w:rsid w:val="00E1334B"/>
    <w:rsid w:val="00E138B1"/>
    <w:rsid w:val="00E13B9C"/>
    <w:rsid w:val="00E13BE0"/>
    <w:rsid w:val="00E13ED5"/>
    <w:rsid w:val="00E140DE"/>
    <w:rsid w:val="00E14871"/>
    <w:rsid w:val="00E14926"/>
    <w:rsid w:val="00E14C3D"/>
    <w:rsid w:val="00E153A8"/>
    <w:rsid w:val="00E15492"/>
    <w:rsid w:val="00E15A26"/>
    <w:rsid w:val="00E15B08"/>
    <w:rsid w:val="00E15CDB"/>
    <w:rsid w:val="00E15F6E"/>
    <w:rsid w:val="00E164CF"/>
    <w:rsid w:val="00E16816"/>
    <w:rsid w:val="00E1694C"/>
    <w:rsid w:val="00E17126"/>
    <w:rsid w:val="00E17AB7"/>
    <w:rsid w:val="00E17C03"/>
    <w:rsid w:val="00E17CC0"/>
    <w:rsid w:val="00E17D37"/>
    <w:rsid w:val="00E20354"/>
    <w:rsid w:val="00E20528"/>
    <w:rsid w:val="00E2099E"/>
    <w:rsid w:val="00E21091"/>
    <w:rsid w:val="00E2231C"/>
    <w:rsid w:val="00E225B3"/>
    <w:rsid w:val="00E22B2A"/>
    <w:rsid w:val="00E22B4D"/>
    <w:rsid w:val="00E23B92"/>
    <w:rsid w:val="00E24284"/>
    <w:rsid w:val="00E24A8E"/>
    <w:rsid w:val="00E24CE5"/>
    <w:rsid w:val="00E251B2"/>
    <w:rsid w:val="00E25933"/>
    <w:rsid w:val="00E25F12"/>
    <w:rsid w:val="00E268D4"/>
    <w:rsid w:val="00E30A49"/>
    <w:rsid w:val="00E31D50"/>
    <w:rsid w:val="00E31E97"/>
    <w:rsid w:val="00E33146"/>
    <w:rsid w:val="00E340B1"/>
    <w:rsid w:val="00E34872"/>
    <w:rsid w:val="00E3487E"/>
    <w:rsid w:val="00E359E3"/>
    <w:rsid w:val="00E35E9C"/>
    <w:rsid w:val="00E361C9"/>
    <w:rsid w:val="00E36983"/>
    <w:rsid w:val="00E36D9A"/>
    <w:rsid w:val="00E36DF7"/>
    <w:rsid w:val="00E36E38"/>
    <w:rsid w:val="00E374B8"/>
    <w:rsid w:val="00E3750C"/>
    <w:rsid w:val="00E40321"/>
    <w:rsid w:val="00E403D2"/>
    <w:rsid w:val="00E40627"/>
    <w:rsid w:val="00E409D8"/>
    <w:rsid w:val="00E409EA"/>
    <w:rsid w:val="00E4107B"/>
    <w:rsid w:val="00E41585"/>
    <w:rsid w:val="00E41891"/>
    <w:rsid w:val="00E41EE6"/>
    <w:rsid w:val="00E422FB"/>
    <w:rsid w:val="00E42AC5"/>
    <w:rsid w:val="00E42BEB"/>
    <w:rsid w:val="00E43413"/>
    <w:rsid w:val="00E43BB9"/>
    <w:rsid w:val="00E43D25"/>
    <w:rsid w:val="00E43D79"/>
    <w:rsid w:val="00E440CD"/>
    <w:rsid w:val="00E441CF"/>
    <w:rsid w:val="00E452A8"/>
    <w:rsid w:val="00E453E7"/>
    <w:rsid w:val="00E45788"/>
    <w:rsid w:val="00E45B93"/>
    <w:rsid w:val="00E46001"/>
    <w:rsid w:val="00E46271"/>
    <w:rsid w:val="00E465AC"/>
    <w:rsid w:val="00E4672A"/>
    <w:rsid w:val="00E46A16"/>
    <w:rsid w:val="00E4701B"/>
    <w:rsid w:val="00E47165"/>
    <w:rsid w:val="00E500B0"/>
    <w:rsid w:val="00E500DF"/>
    <w:rsid w:val="00E50B17"/>
    <w:rsid w:val="00E50BAC"/>
    <w:rsid w:val="00E50ED1"/>
    <w:rsid w:val="00E51157"/>
    <w:rsid w:val="00E5144E"/>
    <w:rsid w:val="00E51EFD"/>
    <w:rsid w:val="00E521A7"/>
    <w:rsid w:val="00E52D38"/>
    <w:rsid w:val="00E53CB4"/>
    <w:rsid w:val="00E54C41"/>
    <w:rsid w:val="00E55BE2"/>
    <w:rsid w:val="00E57090"/>
    <w:rsid w:val="00E570DB"/>
    <w:rsid w:val="00E57D52"/>
    <w:rsid w:val="00E60A28"/>
    <w:rsid w:val="00E60C52"/>
    <w:rsid w:val="00E6159E"/>
    <w:rsid w:val="00E61882"/>
    <w:rsid w:val="00E62208"/>
    <w:rsid w:val="00E6229F"/>
    <w:rsid w:val="00E6326E"/>
    <w:rsid w:val="00E647A4"/>
    <w:rsid w:val="00E64881"/>
    <w:rsid w:val="00E64ABC"/>
    <w:rsid w:val="00E64C44"/>
    <w:rsid w:val="00E654DE"/>
    <w:rsid w:val="00E6631C"/>
    <w:rsid w:val="00E663FD"/>
    <w:rsid w:val="00E66CAB"/>
    <w:rsid w:val="00E66CCF"/>
    <w:rsid w:val="00E66ED7"/>
    <w:rsid w:val="00E67244"/>
    <w:rsid w:val="00E674D3"/>
    <w:rsid w:val="00E6752D"/>
    <w:rsid w:val="00E679C2"/>
    <w:rsid w:val="00E70059"/>
    <w:rsid w:val="00E70363"/>
    <w:rsid w:val="00E704C5"/>
    <w:rsid w:val="00E70879"/>
    <w:rsid w:val="00E709C1"/>
    <w:rsid w:val="00E70E9D"/>
    <w:rsid w:val="00E7102D"/>
    <w:rsid w:val="00E72303"/>
    <w:rsid w:val="00E723EB"/>
    <w:rsid w:val="00E72AE0"/>
    <w:rsid w:val="00E731EA"/>
    <w:rsid w:val="00E73D23"/>
    <w:rsid w:val="00E74151"/>
    <w:rsid w:val="00E7440F"/>
    <w:rsid w:val="00E74677"/>
    <w:rsid w:val="00E750C4"/>
    <w:rsid w:val="00E7533A"/>
    <w:rsid w:val="00E753B7"/>
    <w:rsid w:val="00E75765"/>
    <w:rsid w:val="00E75CEC"/>
    <w:rsid w:val="00E75D73"/>
    <w:rsid w:val="00E75E36"/>
    <w:rsid w:val="00E7621E"/>
    <w:rsid w:val="00E7654A"/>
    <w:rsid w:val="00E76892"/>
    <w:rsid w:val="00E77A8B"/>
    <w:rsid w:val="00E77B35"/>
    <w:rsid w:val="00E8006B"/>
    <w:rsid w:val="00E801A4"/>
    <w:rsid w:val="00E808A8"/>
    <w:rsid w:val="00E80B13"/>
    <w:rsid w:val="00E80DCA"/>
    <w:rsid w:val="00E80E52"/>
    <w:rsid w:val="00E8160F"/>
    <w:rsid w:val="00E826B7"/>
    <w:rsid w:val="00E82B17"/>
    <w:rsid w:val="00E82E8F"/>
    <w:rsid w:val="00E8377B"/>
    <w:rsid w:val="00E84FD2"/>
    <w:rsid w:val="00E8516D"/>
    <w:rsid w:val="00E851DF"/>
    <w:rsid w:val="00E85646"/>
    <w:rsid w:val="00E86646"/>
    <w:rsid w:val="00E8778E"/>
    <w:rsid w:val="00E8780F"/>
    <w:rsid w:val="00E9008B"/>
    <w:rsid w:val="00E91897"/>
    <w:rsid w:val="00E92078"/>
    <w:rsid w:val="00E92BD0"/>
    <w:rsid w:val="00E9349E"/>
    <w:rsid w:val="00E93A73"/>
    <w:rsid w:val="00E93E10"/>
    <w:rsid w:val="00E943B6"/>
    <w:rsid w:val="00E9464F"/>
    <w:rsid w:val="00E9585E"/>
    <w:rsid w:val="00E96492"/>
    <w:rsid w:val="00E96DAE"/>
    <w:rsid w:val="00E96F48"/>
    <w:rsid w:val="00E97308"/>
    <w:rsid w:val="00E976EF"/>
    <w:rsid w:val="00EA108E"/>
    <w:rsid w:val="00EA2216"/>
    <w:rsid w:val="00EA22C9"/>
    <w:rsid w:val="00EA2A3D"/>
    <w:rsid w:val="00EA332B"/>
    <w:rsid w:val="00EA3EFD"/>
    <w:rsid w:val="00EA556A"/>
    <w:rsid w:val="00EA584B"/>
    <w:rsid w:val="00EA60AA"/>
    <w:rsid w:val="00EA6E75"/>
    <w:rsid w:val="00EA6FA4"/>
    <w:rsid w:val="00EB01EC"/>
    <w:rsid w:val="00EB157E"/>
    <w:rsid w:val="00EB171C"/>
    <w:rsid w:val="00EB2561"/>
    <w:rsid w:val="00EB2800"/>
    <w:rsid w:val="00EB2D18"/>
    <w:rsid w:val="00EB2FBD"/>
    <w:rsid w:val="00EB3A5A"/>
    <w:rsid w:val="00EB47F3"/>
    <w:rsid w:val="00EB4949"/>
    <w:rsid w:val="00EB4CD7"/>
    <w:rsid w:val="00EB4E63"/>
    <w:rsid w:val="00EB4E94"/>
    <w:rsid w:val="00EB5035"/>
    <w:rsid w:val="00EB6188"/>
    <w:rsid w:val="00EB61C6"/>
    <w:rsid w:val="00EB64BD"/>
    <w:rsid w:val="00EB68DD"/>
    <w:rsid w:val="00EB70FD"/>
    <w:rsid w:val="00EB73FA"/>
    <w:rsid w:val="00EB7785"/>
    <w:rsid w:val="00EB7AAF"/>
    <w:rsid w:val="00EB7C5F"/>
    <w:rsid w:val="00EC0276"/>
    <w:rsid w:val="00EC0636"/>
    <w:rsid w:val="00EC08A6"/>
    <w:rsid w:val="00EC0B87"/>
    <w:rsid w:val="00EC0BFF"/>
    <w:rsid w:val="00EC0F61"/>
    <w:rsid w:val="00EC185B"/>
    <w:rsid w:val="00EC1C41"/>
    <w:rsid w:val="00EC2B36"/>
    <w:rsid w:val="00EC326E"/>
    <w:rsid w:val="00EC3541"/>
    <w:rsid w:val="00EC36CB"/>
    <w:rsid w:val="00EC3CF7"/>
    <w:rsid w:val="00EC3D4D"/>
    <w:rsid w:val="00EC4851"/>
    <w:rsid w:val="00EC49E5"/>
    <w:rsid w:val="00EC4A11"/>
    <w:rsid w:val="00EC4E7A"/>
    <w:rsid w:val="00EC523B"/>
    <w:rsid w:val="00EC5A8A"/>
    <w:rsid w:val="00EC5B3A"/>
    <w:rsid w:val="00EC6E16"/>
    <w:rsid w:val="00EC6E71"/>
    <w:rsid w:val="00EC7B59"/>
    <w:rsid w:val="00ED082C"/>
    <w:rsid w:val="00ED0CDB"/>
    <w:rsid w:val="00ED0FDB"/>
    <w:rsid w:val="00ED11D7"/>
    <w:rsid w:val="00ED23CA"/>
    <w:rsid w:val="00ED26F4"/>
    <w:rsid w:val="00ED2810"/>
    <w:rsid w:val="00ED2A2F"/>
    <w:rsid w:val="00ED3B18"/>
    <w:rsid w:val="00ED3BD1"/>
    <w:rsid w:val="00ED486C"/>
    <w:rsid w:val="00ED4D63"/>
    <w:rsid w:val="00ED5279"/>
    <w:rsid w:val="00ED56B3"/>
    <w:rsid w:val="00ED5EE3"/>
    <w:rsid w:val="00ED641D"/>
    <w:rsid w:val="00ED6C26"/>
    <w:rsid w:val="00EE0434"/>
    <w:rsid w:val="00EE065F"/>
    <w:rsid w:val="00EE085F"/>
    <w:rsid w:val="00EE0C0C"/>
    <w:rsid w:val="00EE0F65"/>
    <w:rsid w:val="00EE1A09"/>
    <w:rsid w:val="00EE2306"/>
    <w:rsid w:val="00EE2846"/>
    <w:rsid w:val="00EE2A3F"/>
    <w:rsid w:val="00EE34DE"/>
    <w:rsid w:val="00EE3B13"/>
    <w:rsid w:val="00EE3D76"/>
    <w:rsid w:val="00EE43D4"/>
    <w:rsid w:val="00EE450A"/>
    <w:rsid w:val="00EE48F1"/>
    <w:rsid w:val="00EE4E34"/>
    <w:rsid w:val="00EE52EB"/>
    <w:rsid w:val="00EE603A"/>
    <w:rsid w:val="00EE622A"/>
    <w:rsid w:val="00EE626C"/>
    <w:rsid w:val="00EE746A"/>
    <w:rsid w:val="00EE7B53"/>
    <w:rsid w:val="00EE7D51"/>
    <w:rsid w:val="00EE7E15"/>
    <w:rsid w:val="00EE7F68"/>
    <w:rsid w:val="00EF013C"/>
    <w:rsid w:val="00EF1A1E"/>
    <w:rsid w:val="00EF23AD"/>
    <w:rsid w:val="00EF3FF4"/>
    <w:rsid w:val="00EF47DF"/>
    <w:rsid w:val="00EF53FA"/>
    <w:rsid w:val="00EF548F"/>
    <w:rsid w:val="00EF5B29"/>
    <w:rsid w:val="00EF5F68"/>
    <w:rsid w:val="00EF7A8E"/>
    <w:rsid w:val="00EF7BE0"/>
    <w:rsid w:val="00F01270"/>
    <w:rsid w:val="00F012A6"/>
    <w:rsid w:val="00F01398"/>
    <w:rsid w:val="00F014EA"/>
    <w:rsid w:val="00F016BA"/>
    <w:rsid w:val="00F01888"/>
    <w:rsid w:val="00F01B0B"/>
    <w:rsid w:val="00F0221D"/>
    <w:rsid w:val="00F02742"/>
    <w:rsid w:val="00F02C99"/>
    <w:rsid w:val="00F035E1"/>
    <w:rsid w:val="00F03979"/>
    <w:rsid w:val="00F0453A"/>
    <w:rsid w:val="00F0482A"/>
    <w:rsid w:val="00F048C0"/>
    <w:rsid w:val="00F04B6B"/>
    <w:rsid w:val="00F0564B"/>
    <w:rsid w:val="00F05842"/>
    <w:rsid w:val="00F058AF"/>
    <w:rsid w:val="00F06166"/>
    <w:rsid w:val="00F063CB"/>
    <w:rsid w:val="00F0644A"/>
    <w:rsid w:val="00F064B9"/>
    <w:rsid w:val="00F06914"/>
    <w:rsid w:val="00F071D4"/>
    <w:rsid w:val="00F074C2"/>
    <w:rsid w:val="00F10136"/>
    <w:rsid w:val="00F10288"/>
    <w:rsid w:val="00F11622"/>
    <w:rsid w:val="00F11856"/>
    <w:rsid w:val="00F126DD"/>
    <w:rsid w:val="00F1362C"/>
    <w:rsid w:val="00F1411A"/>
    <w:rsid w:val="00F14445"/>
    <w:rsid w:val="00F1461E"/>
    <w:rsid w:val="00F14E34"/>
    <w:rsid w:val="00F15039"/>
    <w:rsid w:val="00F15203"/>
    <w:rsid w:val="00F15AED"/>
    <w:rsid w:val="00F1612B"/>
    <w:rsid w:val="00F20632"/>
    <w:rsid w:val="00F210EC"/>
    <w:rsid w:val="00F21DE5"/>
    <w:rsid w:val="00F226DF"/>
    <w:rsid w:val="00F22A02"/>
    <w:rsid w:val="00F22E32"/>
    <w:rsid w:val="00F23406"/>
    <w:rsid w:val="00F235A6"/>
    <w:rsid w:val="00F24379"/>
    <w:rsid w:val="00F2498C"/>
    <w:rsid w:val="00F24E96"/>
    <w:rsid w:val="00F2512F"/>
    <w:rsid w:val="00F25D83"/>
    <w:rsid w:val="00F25F17"/>
    <w:rsid w:val="00F264DF"/>
    <w:rsid w:val="00F2720E"/>
    <w:rsid w:val="00F275F7"/>
    <w:rsid w:val="00F27BF6"/>
    <w:rsid w:val="00F27EFA"/>
    <w:rsid w:val="00F27F61"/>
    <w:rsid w:val="00F27FB3"/>
    <w:rsid w:val="00F30085"/>
    <w:rsid w:val="00F30B0D"/>
    <w:rsid w:val="00F31078"/>
    <w:rsid w:val="00F310D3"/>
    <w:rsid w:val="00F31718"/>
    <w:rsid w:val="00F31DCC"/>
    <w:rsid w:val="00F3201A"/>
    <w:rsid w:val="00F32C8A"/>
    <w:rsid w:val="00F332F4"/>
    <w:rsid w:val="00F33B7C"/>
    <w:rsid w:val="00F33ED6"/>
    <w:rsid w:val="00F3564E"/>
    <w:rsid w:val="00F35F8C"/>
    <w:rsid w:val="00F364C2"/>
    <w:rsid w:val="00F36530"/>
    <w:rsid w:val="00F367CA"/>
    <w:rsid w:val="00F36C78"/>
    <w:rsid w:val="00F36CF1"/>
    <w:rsid w:val="00F37567"/>
    <w:rsid w:val="00F37590"/>
    <w:rsid w:val="00F37916"/>
    <w:rsid w:val="00F37B4F"/>
    <w:rsid w:val="00F37C91"/>
    <w:rsid w:val="00F4072A"/>
    <w:rsid w:val="00F40BBD"/>
    <w:rsid w:val="00F40C3D"/>
    <w:rsid w:val="00F40EF6"/>
    <w:rsid w:val="00F43097"/>
    <w:rsid w:val="00F4344A"/>
    <w:rsid w:val="00F43BB0"/>
    <w:rsid w:val="00F44388"/>
    <w:rsid w:val="00F44598"/>
    <w:rsid w:val="00F44798"/>
    <w:rsid w:val="00F4513F"/>
    <w:rsid w:val="00F455CF"/>
    <w:rsid w:val="00F45E17"/>
    <w:rsid w:val="00F4683C"/>
    <w:rsid w:val="00F46AC9"/>
    <w:rsid w:val="00F46EE8"/>
    <w:rsid w:val="00F471F8"/>
    <w:rsid w:val="00F47AE7"/>
    <w:rsid w:val="00F47F0B"/>
    <w:rsid w:val="00F50847"/>
    <w:rsid w:val="00F50FDD"/>
    <w:rsid w:val="00F514FB"/>
    <w:rsid w:val="00F52669"/>
    <w:rsid w:val="00F5266F"/>
    <w:rsid w:val="00F5278C"/>
    <w:rsid w:val="00F5289B"/>
    <w:rsid w:val="00F52A3F"/>
    <w:rsid w:val="00F52AFF"/>
    <w:rsid w:val="00F52C57"/>
    <w:rsid w:val="00F52CD2"/>
    <w:rsid w:val="00F52CE9"/>
    <w:rsid w:val="00F53823"/>
    <w:rsid w:val="00F53F30"/>
    <w:rsid w:val="00F54028"/>
    <w:rsid w:val="00F5443D"/>
    <w:rsid w:val="00F54AE6"/>
    <w:rsid w:val="00F55468"/>
    <w:rsid w:val="00F55696"/>
    <w:rsid w:val="00F55B1E"/>
    <w:rsid w:val="00F565DB"/>
    <w:rsid w:val="00F56642"/>
    <w:rsid w:val="00F56963"/>
    <w:rsid w:val="00F569BF"/>
    <w:rsid w:val="00F57A88"/>
    <w:rsid w:val="00F57B10"/>
    <w:rsid w:val="00F57ED5"/>
    <w:rsid w:val="00F60963"/>
    <w:rsid w:val="00F61490"/>
    <w:rsid w:val="00F616F8"/>
    <w:rsid w:val="00F6189C"/>
    <w:rsid w:val="00F619EC"/>
    <w:rsid w:val="00F61AC2"/>
    <w:rsid w:val="00F61DF2"/>
    <w:rsid w:val="00F61FE4"/>
    <w:rsid w:val="00F62D0E"/>
    <w:rsid w:val="00F62E1C"/>
    <w:rsid w:val="00F63B12"/>
    <w:rsid w:val="00F63F41"/>
    <w:rsid w:val="00F64B5B"/>
    <w:rsid w:val="00F64CCC"/>
    <w:rsid w:val="00F64D53"/>
    <w:rsid w:val="00F64DA4"/>
    <w:rsid w:val="00F64F53"/>
    <w:rsid w:val="00F656BA"/>
    <w:rsid w:val="00F660DC"/>
    <w:rsid w:val="00F672D8"/>
    <w:rsid w:val="00F6738B"/>
    <w:rsid w:val="00F67B3A"/>
    <w:rsid w:val="00F67C43"/>
    <w:rsid w:val="00F70200"/>
    <w:rsid w:val="00F7065C"/>
    <w:rsid w:val="00F70D59"/>
    <w:rsid w:val="00F710DA"/>
    <w:rsid w:val="00F7162D"/>
    <w:rsid w:val="00F71EA4"/>
    <w:rsid w:val="00F71FE2"/>
    <w:rsid w:val="00F7284D"/>
    <w:rsid w:val="00F72B78"/>
    <w:rsid w:val="00F72C41"/>
    <w:rsid w:val="00F73690"/>
    <w:rsid w:val="00F736AE"/>
    <w:rsid w:val="00F76162"/>
    <w:rsid w:val="00F764E1"/>
    <w:rsid w:val="00F76D33"/>
    <w:rsid w:val="00F76E1A"/>
    <w:rsid w:val="00F76F36"/>
    <w:rsid w:val="00F77665"/>
    <w:rsid w:val="00F77A05"/>
    <w:rsid w:val="00F8153C"/>
    <w:rsid w:val="00F81631"/>
    <w:rsid w:val="00F819D2"/>
    <w:rsid w:val="00F81DFF"/>
    <w:rsid w:val="00F81F1A"/>
    <w:rsid w:val="00F8229D"/>
    <w:rsid w:val="00F8295D"/>
    <w:rsid w:val="00F833F3"/>
    <w:rsid w:val="00F83DCB"/>
    <w:rsid w:val="00F83FCF"/>
    <w:rsid w:val="00F842A7"/>
    <w:rsid w:val="00F8437B"/>
    <w:rsid w:val="00F84D63"/>
    <w:rsid w:val="00F8515A"/>
    <w:rsid w:val="00F85BFA"/>
    <w:rsid w:val="00F85E42"/>
    <w:rsid w:val="00F86384"/>
    <w:rsid w:val="00F86804"/>
    <w:rsid w:val="00F86B6C"/>
    <w:rsid w:val="00F8718A"/>
    <w:rsid w:val="00F8782F"/>
    <w:rsid w:val="00F87BCD"/>
    <w:rsid w:val="00F900A9"/>
    <w:rsid w:val="00F905C9"/>
    <w:rsid w:val="00F90859"/>
    <w:rsid w:val="00F913BE"/>
    <w:rsid w:val="00F91604"/>
    <w:rsid w:val="00F91657"/>
    <w:rsid w:val="00F916D5"/>
    <w:rsid w:val="00F921CD"/>
    <w:rsid w:val="00F92559"/>
    <w:rsid w:val="00F92A60"/>
    <w:rsid w:val="00F93609"/>
    <w:rsid w:val="00F9389D"/>
    <w:rsid w:val="00F93A2E"/>
    <w:rsid w:val="00F93E5B"/>
    <w:rsid w:val="00F93EBE"/>
    <w:rsid w:val="00F95C4E"/>
    <w:rsid w:val="00F9650F"/>
    <w:rsid w:val="00F967DE"/>
    <w:rsid w:val="00F97399"/>
    <w:rsid w:val="00F973D1"/>
    <w:rsid w:val="00FA000C"/>
    <w:rsid w:val="00FA006F"/>
    <w:rsid w:val="00FA118E"/>
    <w:rsid w:val="00FA17C5"/>
    <w:rsid w:val="00FA1E75"/>
    <w:rsid w:val="00FA1ECE"/>
    <w:rsid w:val="00FA1F36"/>
    <w:rsid w:val="00FA1FCD"/>
    <w:rsid w:val="00FA204E"/>
    <w:rsid w:val="00FA2DD2"/>
    <w:rsid w:val="00FA48A1"/>
    <w:rsid w:val="00FA4B7E"/>
    <w:rsid w:val="00FA4C05"/>
    <w:rsid w:val="00FA4E6D"/>
    <w:rsid w:val="00FA531D"/>
    <w:rsid w:val="00FA555D"/>
    <w:rsid w:val="00FA5D19"/>
    <w:rsid w:val="00FA5EC2"/>
    <w:rsid w:val="00FA7E71"/>
    <w:rsid w:val="00FB05FD"/>
    <w:rsid w:val="00FB0D80"/>
    <w:rsid w:val="00FB19F1"/>
    <w:rsid w:val="00FB2056"/>
    <w:rsid w:val="00FB254A"/>
    <w:rsid w:val="00FB263D"/>
    <w:rsid w:val="00FB2AB6"/>
    <w:rsid w:val="00FB2B2F"/>
    <w:rsid w:val="00FB2D95"/>
    <w:rsid w:val="00FB2F7B"/>
    <w:rsid w:val="00FB3545"/>
    <w:rsid w:val="00FB370D"/>
    <w:rsid w:val="00FB3C4B"/>
    <w:rsid w:val="00FB3C9D"/>
    <w:rsid w:val="00FB4324"/>
    <w:rsid w:val="00FB4B35"/>
    <w:rsid w:val="00FB4B57"/>
    <w:rsid w:val="00FB615F"/>
    <w:rsid w:val="00FB6FF3"/>
    <w:rsid w:val="00FC0AE9"/>
    <w:rsid w:val="00FC0D6F"/>
    <w:rsid w:val="00FC21B5"/>
    <w:rsid w:val="00FC2A16"/>
    <w:rsid w:val="00FC2F91"/>
    <w:rsid w:val="00FC3C26"/>
    <w:rsid w:val="00FC3C74"/>
    <w:rsid w:val="00FC3C81"/>
    <w:rsid w:val="00FC3DD7"/>
    <w:rsid w:val="00FC4056"/>
    <w:rsid w:val="00FC505B"/>
    <w:rsid w:val="00FC5902"/>
    <w:rsid w:val="00FC6466"/>
    <w:rsid w:val="00FC6534"/>
    <w:rsid w:val="00FC6A53"/>
    <w:rsid w:val="00FC6C5A"/>
    <w:rsid w:val="00FC6D83"/>
    <w:rsid w:val="00FC7564"/>
    <w:rsid w:val="00FC7A09"/>
    <w:rsid w:val="00FC7B1C"/>
    <w:rsid w:val="00FD02D6"/>
    <w:rsid w:val="00FD0392"/>
    <w:rsid w:val="00FD0573"/>
    <w:rsid w:val="00FD0DBA"/>
    <w:rsid w:val="00FD0E08"/>
    <w:rsid w:val="00FD10E4"/>
    <w:rsid w:val="00FD1E3F"/>
    <w:rsid w:val="00FD23A6"/>
    <w:rsid w:val="00FD24D0"/>
    <w:rsid w:val="00FD2C97"/>
    <w:rsid w:val="00FD2ED5"/>
    <w:rsid w:val="00FD33C3"/>
    <w:rsid w:val="00FD445C"/>
    <w:rsid w:val="00FD454A"/>
    <w:rsid w:val="00FD47F0"/>
    <w:rsid w:val="00FD4F15"/>
    <w:rsid w:val="00FD52CE"/>
    <w:rsid w:val="00FD6B26"/>
    <w:rsid w:val="00FE037E"/>
    <w:rsid w:val="00FE0742"/>
    <w:rsid w:val="00FE137C"/>
    <w:rsid w:val="00FE2AA8"/>
    <w:rsid w:val="00FE2FC5"/>
    <w:rsid w:val="00FE33B2"/>
    <w:rsid w:val="00FE3477"/>
    <w:rsid w:val="00FE3836"/>
    <w:rsid w:val="00FE3E69"/>
    <w:rsid w:val="00FE4246"/>
    <w:rsid w:val="00FE45DF"/>
    <w:rsid w:val="00FE46C6"/>
    <w:rsid w:val="00FE489D"/>
    <w:rsid w:val="00FE6AA4"/>
    <w:rsid w:val="00FE7496"/>
    <w:rsid w:val="00FE7E48"/>
    <w:rsid w:val="00FF1EC4"/>
    <w:rsid w:val="00FF28B6"/>
    <w:rsid w:val="00FF3003"/>
    <w:rsid w:val="00FF3A94"/>
    <w:rsid w:val="00FF41E8"/>
    <w:rsid w:val="00FF46FE"/>
    <w:rsid w:val="00FF5308"/>
    <w:rsid w:val="00FF53DB"/>
    <w:rsid w:val="00FF7900"/>
    <w:rsid w:val="00FF7C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24268"/>
    <w:pPr>
      <w:suppressAutoHyphens/>
    </w:pPr>
    <w:rPr>
      <w:kern w:val="1"/>
      <w:sz w:val="24"/>
      <w:lang w:eastAsia="zh-CN"/>
    </w:rPr>
  </w:style>
  <w:style w:type="paragraph" w:styleId="Nagwek1">
    <w:name w:val="heading 1"/>
    <w:basedOn w:val="Normalny"/>
    <w:next w:val="Normalny"/>
    <w:qFormat/>
    <w:rsid w:val="007E227C"/>
    <w:pPr>
      <w:keepNext/>
      <w:jc w:val="both"/>
      <w:outlineLvl w:val="0"/>
    </w:pPr>
  </w:style>
  <w:style w:type="paragraph" w:styleId="Nagwek2">
    <w:name w:val="heading 2"/>
    <w:basedOn w:val="Normalny"/>
    <w:next w:val="Normalny"/>
    <w:qFormat/>
    <w:rsid w:val="007E227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7E227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7E227C"/>
    <w:pPr>
      <w:keepNext/>
      <w:ind w:left="360"/>
      <w:jc w:val="both"/>
      <w:outlineLvl w:val="3"/>
    </w:pPr>
  </w:style>
  <w:style w:type="paragraph" w:styleId="Nagwek5">
    <w:name w:val="heading 5"/>
    <w:basedOn w:val="Normalny"/>
    <w:next w:val="Normalny"/>
    <w:qFormat/>
    <w:rsid w:val="007E227C"/>
    <w:pPr>
      <w:keepNext/>
      <w:tabs>
        <w:tab w:val="num" w:pos="2651"/>
      </w:tabs>
      <w:ind w:left="2651" w:hanging="360"/>
      <w:jc w:val="both"/>
      <w:outlineLvl w:val="4"/>
    </w:pPr>
  </w:style>
  <w:style w:type="paragraph" w:styleId="Nagwek6">
    <w:name w:val="heading 6"/>
    <w:basedOn w:val="Normalny"/>
    <w:next w:val="Normalny"/>
    <w:qFormat/>
    <w:rsid w:val="007E227C"/>
    <w:pPr>
      <w:keepNext/>
      <w:ind w:firstLine="708"/>
      <w:jc w:val="both"/>
      <w:outlineLvl w:val="5"/>
    </w:pPr>
    <w:rPr>
      <w:b/>
    </w:rPr>
  </w:style>
  <w:style w:type="paragraph" w:styleId="Nagwek7">
    <w:name w:val="heading 7"/>
    <w:basedOn w:val="Normalny"/>
    <w:next w:val="Normalny"/>
    <w:qFormat/>
    <w:rsid w:val="007E227C"/>
    <w:pPr>
      <w:spacing w:before="240" w:after="60"/>
      <w:outlineLvl w:val="6"/>
    </w:pPr>
    <w:rPr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7E227C"/>
  </w:style>
  <w:style w:type="character" w:customStyle="1" w:styleId="WW8Num1z1">
    <w:name w:val="WW8Num1z1"/>
    <w:rsid w:val="007E227C"/>
  </w:style>
  <w:style w:type="character" w:customStyle="1" w:styleId="WW8Num1z2">
    <w:name w:val="WW8Num1z2"/>
    <w:rsid w:val="007E227C"/>
  </w:style>
  <w:style w:type="character" w:customStyle="1" w:styleId="WW8Num1z3">
    <w:name w:val="WW8Num1z3"/>
    <w:rsid w:val="007E227C"/>
  </w:style>
  <w:style w:type="character" w:customStyle="1" w:styleId="WW8Num1z4">
    <w:name w:val="WW8Num1z4"/>
    <w:rsid w:val="007E227C"/>
  </w:style>
  <w:style w:type="character" w:customStyle="1" w:styleId="WW8Num1z5">
    <w:name w:val="WW8Num1z5"/>
    <w:rsid w:val="007E227C"/>
  </w:style>
  <w:style w:type="character" w:customStyle="1" w:styleId="WW8Num1z6">
    <w:name w:val="WW8Num1z6"/>
    <w:rsid w:val="007E227C"/>
  </w:style>
  <w:style w:type="character" w:customStyle="1" w:styleId="WW8Num1z7">
    <w:name w:val="WW8Num1z7"/>
    <w:rsid w:val="007E227C"/>
  </w:style>
  <w:style w:type="character" w:customStyle="1" w:styleId="WW8Num1z8">
    <w:name w:val="WW8Num1z8"/>
    <w:rsid w:val="007E227C"/>
  </w:style>
  <w:style w:type="character" w:customStyle="1" w:styleId="WW8Num2z0">
    <w:name w:val="WW8Num2z0"/>
    <w:rsid w:val="007E227C"/>
  </w:style>
  <w:style w:type="character" w:customStyle="1" w:styleId="WW8Num2z1">
    <w:name w:val="WW8Num2z1"/>
    <w:rsid w:val="007E227C"/>
  </w:style>
  <w:style w:type="character" w:customStyle="1" w:styleId="WW8Num2z2">
    <w:name w:val="WW8Num2z2"/>
    <w:rsid w:val="007E227C"/>
  </w:style>
  <w:style w:type="character" w:customStyle="1" w:styleId="WW8Num2z3">
    <w:name w:val="WW8Num2z3"/>
    <w:rsid w:val="007E227C"/>
  </w:style>
  <w:style w:type="character" w:customStyle="1" w:styleId="WW8Num2z4">
    <w:name w:val="WW8Num2z4"/>
    <w:rsid w:val="007E227C"/>
  </w:style>
  <w:style w:type="character" w:customStyle="1" w:styleId="WW8Num2z5">
    <w:name w:val="WW8Num2z5"/>
    <w:rsid w:val="007E227C"/>
  </w:style>
  <w:style w:type="character" w:customStyle="1" w:styleId="WW8Num2z6">
    <w:name w:val="WW8Num2z6"/>
    <w:rsid w:val="007E227C"/>
  </w:style>
  <w:style w:type="character" w:customStyle="1" w:styleId="WW8Num2z7">
    <w:name w:val="WW8Num2z7"/>
    <w:rsid w:val="007E227C"/>
  </w:style>
  <w:style w:type="character" w:customStyle="1" w:styleId="WW8Num2z8">
    <w:name w:val="WW8Num2z8"/>
    <w:rsid w:val="007E227C"/>
  </w:style>
  <w:style w:type="character" w:customStyle="1" w:styleId="WW8Num3z0">
    <w:name w:val="WW8Num3z0"/>
    <w:rsid w:val="007E227C"/>
    <w:rPr>
      <w:b w:val="0"/>
      <w:i w:val="0"/>
      <w:sz w:val="24"/>
      <w:szCs w:val="24"/>
    </w:rPr>
  </w:style>
  <w:style w:type="character" w:customStyle="1" w:styleId="WW8Num3z1">
    <w:name w:val="WW8Num3z1"/>
    <w:rsid w:val="007E227C"/>
  </w:style>
  <w:style w:type="character" w:customStyle="1" w:styleId="WW8Num3z2">
    <w:name w:val="WW8Num3z2"/>
    <w:rsid w:val="007E227C"/>
  </w:style>
  <w:style w:type="character" w:customStyle="1" w:styleId="WW8Num3z3">
    <w:name w:val="WW8Num3z3"/>
    <w:rsid w:val="007E227C"/>
  </w:style>
  <w:style w:type="character" w:customStyle="1" w:styleId="WW8Num3z4">
    <w:name w:val="WW8Num3z4"/>
    <w:rsid w:val="007E227C"/>
  </w:style>
  <w:style w:type="character" w:customStyle="1" w:styleId="WW8Num3z5">
    <w:name w:val="WW8Num3z5"/>
    <w:rsid w:val="007E227C"/>
  </w:style>
  <w:style w:type="character" w:customStyle="1" w:styleId="WW8Num3z6">
    <w:name w:val="WW8Num3z6"/>
    <w:rsid w:val="007E227C"/>
  </w:style>
  <w:style w:type="character" w:customStyle="1" w:styleId="WW8Num3z7">
    <w:name w:val="WW8Num3z7"/>
    <w:rsid w:val="007E227C"/>
  </w:style>
  <w:style w:type="character" w:customStyle="1" w:styleId="WW8Num3z8">
    <w:name w:val="WW8Num3z8"/>
    <w:rsid w:val="007E227C"/>
  </w:style>
  <w:style w:type="character" w:customStyle="1" w:styleId="WW8Num4z0">
    <w:name w:val="WW8Num4z0"/>
    <w:rsid w:val="007E227C"/>
    <w:rPr>
      <w:rFonts w:cs="Wingdings"/>
      <w:sz w:val="24"/>
      <w:szCs w:val="24"/>
      <w:lang w:eastAsia="ar-SA"/>
    </w:rPr>
  </w:style>
  <w:style w:type="character" w:customStyle="1" w:styleId="WW8Num4z1">
    <w:name w:val="WW8Num4z1"/>
    <w:rsid w:val="007E227C"/>
    <w:rPr>
      <w:b w:val="0"/>
    </w:rPr>
  </w:style>
  <w:style w:type="character" w:customStyle="1" w:styleId="WW8Num4z2">
    <w:name w:val="WW8Num4z2"/>
    <w:rsid w:val="007E227C"/>
  </w:style>
  <w:style w:type="character" w:customStyle="1" w:styleId="WW8Num4z3">
    <w:name w:val="WW8Num4z3"/>
    <w:rsid w:val="007E227C"/>
  </w:style>
  <w:style w:type="character" w:customStyle="1" w:styleId="WW8Num4z4">
    <w:name w:val="WW8Num4z4"/>
    <w:rsid w:val="007E227C"/>
  </w:style>
  <w:style w:type="character" w:customStyle="1" w:styleId="WW8Num4z5">
    <w:name w:val="WW8Num4z5"/>
    <w:rsid w:val="007E227C"/>
  </w:style>
  <w:style w:type="character" w:customStyle="1" w:styleId="WW8Num4z6">
    <w:name w:val="WW8Num4z6"/>
    <w:rsid w:val="007E227C"/>
  </w:style>
  <w:style w:type="character" w:customStyle="1" w:styleId="WW8Num4z7">
    <w:name w:val="WW8Num4z7"/>
    <w:rsid w:val="007E227C"/>
  </w:style>
  <w:style w:type="character" w:customStyle="1" w:styleId="WW8Num4z8">
    <w:name w:val="WW8Num4z8"/>
    <w:rsid w:val="007E227C"/>
  </w:style>
  <w:style w:type="character" w:customStyle="1" w:styleId="WW8Num5z0">
    <w:name w:val="WW8Num5z0"/>
    <w:rsid w:val="007E227C"/>
    <w:rPr>
      <w:rFonts w:cs="Wingdings"/>
      <w:b/>
      <w:bCs/>
      <w:sz w:val="24"/>
      <w:szCs w:val="24"/>
      <w:shd w:val="clear" w:color="auto" w:fill="FFFFFF"/>
      <w:lang w:eastAsia="ar-SA"/>
    </w:rPr>
  </w:style>
  <w:style w:type="character" w:customStyle="1" w:styleId="WW8Num6z0">
    <w:name w:val="WW8Num6z0"/>
    <w:rsid w:val="007E227C"/>
    <w:rPr>
      <w:rFonts w:ascii="Times New Roman" w:hAnsi="Times New Roman" w:cs="Times New Roman"/>
      <w:b w:val="0"/>
      <w:i w:val="0"/>
      <w:sz w:val="24"/>
      <w:szCs w:val="24"/>
      <w:lang w:eastAsia="ar-SA"/>
    </w:rPr>
  </w:style>
  <w:style w:type="character" w:customStyle="1" w:styleId="WW8Num7z0">
    <w:name w:val="WW8Num7z0"/>
    <w:rsid w:val="007E227C"/>
  </w:style>
  <w:style w:type="character" w:customStyle="1" w:styleId="WW8Num8z0">
    <w:name w:val="WW8Num8z0"/>
    <w:rsid w:val="007E227C"/>
    <w:rPr>
      <w:b w:val="0"/>
      <w:i w:val="0"/>
    </w:rPr>
  </w:style>
  <w:style w:type="character" w:customStyle="1" w:styleId="WW8Num9z0">
    <w:name w:val="WW8Num9z0"/>
    <w:rsid w:val="007E227C"/>
    <w:rPr>
      <w:b w:val="0"/>
      <w:i w:val="0"/>
    </w:rPr>
  </w:style>
  <w:style w:type="character" w:customStyle="1" w:styleId="WW8Num10z0">
    <w:name w:val="WW8Num10z0"/>
    <w:rsid w:val="007E227C"/>
    <w:rPr>
      <w:rFonts w:cs="Wingdings"/>
      <w:b w:val="0"/>
      <w:i w:val="0"/>
      <w:sz w:val="24"/>
      <w:szCs w:val="24"/>
      <w:lang w:eastAsia="ar-SA"/>
    </w:rPr>
  </w:style>
  <w:style w:type="character" w:customStyle="1" w:styleId="WW8Num10z1">
    <w:name w:val="WW8Num10z1"/>
    <w:rsid w:val="007E227C"/>
  </w:style>
  <w:style w:type="character" w:customStyle="1" w:styleId="WW8Num10z2">
    <w:name w:val="WW8Num10z2"/>
    <w:rsid w:val="007E227C"/>
  </w:style>
  <w:style w:type="character" w:customStyle="1" w:styleId="WW8Num10z3">
    <w:name w:val="WW8Num10z3"/>
    <w:rsid w:val="007E227C"/>
  </w:style>
  <w:style w:type="character" w:customStyle="1" w:styleId="WW8Num10z4">
    <w:name w:val="WW8Num10z4"/>
    <w:rsid w:val="007E227C"/>
  </w:style>
  <w:style w:type="character" w:customStyle="1" w:styleId="WW8Num10z5">
    <w:name w:val="WW8Num10z5"/>
    <w:rsid w:val="007E227C"/>
  </w:style>
  <w:style w:type="character" w:customStyle="1" w:styleId="WW8Num10z6">
    <w:name w:val="WW8Num10z6"/>
    <w:rsid w:val="007E227C"/>
  </w:style>
  <w:style w:type="character" w:customStyle="1" w:styleId="WW8Num10z7">
    <w:name w:val="WW8Num10z7"/>
    <w:rsid w:val="007E227C"/>
  </w:style>
  <w:style w:type="character" w:customStyle="1" w:styleId="WW8Num10z8">
    <w:name w:val="WW8Num10z8"/>
    <w:rsid w:val="007E227C"/>
  </w:style>
  <w:style w:type="character" w:customStyle="1" w:styleId="WW8Num11z0">
    <w:name w:val="WW8Num11z0"/>
    <w:rsid w:val="007E227C"/>
    <w:rPr>
      <w:b w:val="0"/>
      <w:bCs w:val="0"/>
    </w:rPr>
  </w:style>
  <w:style w:type="character" w:customStyle="1" w:styleId="WW8Num11z1">
    <w:name w:val="WW8Num11z1"/>
    <w:rsid w:val="007E227C"/>
  </w:style>
  <w:style w:type="character" w:customStyle="1" w:styleId="WW8Num11z2">
    <w:name w:val="WW8Num11z2"/>
    <w:rsid w:val="007E227C"/>
  </w:style>
  <w:style w:type="character" w:customStyle="1" w:styleId="WW8Num11z3">
    <w:name w:val="WW8Num11z3"/>
    <w:rsid w:val="007E227C"/>
  </w:style>
  <w:style w:type="character" w:customStyle="1" w:styleId="WW8Num11z4">
    <w:name w:val="WW8Num11z4"/>
    <w:rsid w:val="007E227C"/>
  </w:style>
  <w:style w:type="character" w:customStyle="1" w:styleId="WW8Num11z5">
    <w:name w:val="WW8Num11z5"/>
    <w:rsid w:val="007E227C"/>
  </w:style>
  <w:style w:type="character" w:customStyle="1" w:styleId="WW8Num11z6">
    <w:name w:val="WW8Num11z6"/>
    <w:rsid w:val="007E227C"/>
  </w:style>
  <w:style w:type="character" w:customStyle="1" w:styleId="WW8Num11z7">
    <w:name w:val="WW8Num11z7"/>
    <w:rsid w:val="007E227C"/>
  </w:style>
  <w:style w:type="character" w:customStyle="1" w:styleId="WW8Num11z8">
    <w:name w:val="WW8Num11z8"/>
    <w:rsid w:val="007E227C"/>
  </w:style>
  <w:style w:type="character" w:customStyle="1" w:styleId="WW8Num12z0">
    <w:name w:val="WW8Num12z0"/>
    <w:rsid w:val="007E227C"/>
    <w:rPr>
      <w:rFonts w:ascii="Symbol" w:hAnsi="Symbol" w:cs="OpenSymbol"/>
      <w:sz w:val="24"/>
      <w:szCs w:val="24"/>
    </w:rPr>
  </w:style>
  <w:style w:type="character" w:customStyle="1" w:styleId="WW8Num12z1">
    <w:name w:val="WW8Num12z1"/>
    <w:rsid w:val="007E227C"/>
    <w:rPr>
      <w:rFonts w:ascii="OpenSymbol" w:hAnsi="OpenSymbol" w:cs="OpenSymbol"/>
    </w:rPr>
  </w:style>
  <w:style w:type="character" w:customStyle="1" w:styleId="WW8Num12z2">
    <w:name w:val="WW8Num12z2"/>
    <w:rsid w:val="007E227C"/>
  </w:style>
  <w:style w:type="character" w:customStyle="1" w:styleId="WW8Num12z3">
    <w:name w:val="WW8Num12z3"/>
    <w:rsid w:val="007E227C"/>
  </w:style>
  <w:style w:type="character" w:customStyle="1" w:styleId="WW8Num12z4">
    <w:name w:val="WW8Num12z4"/>
    <w:rsid w:val="007E227C"/>
  </w:style>
  <w:style w:type="character" w:customStyle="1" w:styleId="WW8Num12z5">
    <w:name w:val="WW8Num12z5"/>
    <w:rsid w:val="007E227C"/>
  </w:style>
  <w:style w:type="character" w:customStyle="1" w:styleId="WW8Num12z6">
    <w:name w:val="WW8Num12z6"/>
    <w:rsid w:val="007E227C"/>
  </w:style>
  <w:style w:type="character" w:customStyle="1" w:styleId="WW8Num12z7">
    <w:name w:val="WW8Num12z7"/>
    <w:rsid w:val="007E227C"/>
  </w:style>
  <w:style w:type="character" w:customStyle="1" w:styleId="WW8Num12z8">
    <w:name w:val="WW8Num12z8"/>
    <w:rsid w:val="007E227C"/>
  </w:style>
  <w:style w:type="character" w:customStyle="1" w:styleId="WW8Num13z0">
    <w:name w:val="WW8Num13z0"/>
    <w:rsid w:val="007E227C"/>
    <w:rPr>
      <w:b w:val="0"/>
      <w:bCs w:val="0"/>
    </w:rPr>
  </w:style>
  <w:style w:type="character" w:customStyle="1" w:styleId="WW8Num13z1">
    <w:name w:val="WW8Num13z1"/>
    <w:rsid w:val="007E227C"/>
  </w:style>
  <w:style w:type="character" w:customStyle="1" w:styleId="WW8Num13z2">
    <w:name w:val="WW8Num13z2"/>
    <w:rsid w:val="007E227C"/>
  </w:style>
  <w:style w:type="character" w:customStyle="1" w:styleId="WW8Num13z3">
    <w:name w:val="WW8Num13z3"/>
    <w:rsid w:val="007E227C"/>
  </w:style>
  <w:style w:type="character" w:customStyle="1" w:styleId="WW8Num13z4">
    <w:name w:val="WW8Num13z4"/>
    <w:rsid w:val="007E227C"/>
  </w:style>
  <w:style w:type="character" w:customStyle="1" w:styleId="WW8Num13z5">
    <w:name w:val="WW8Num13z5"/>
    <w:rsid w:val="007E227C"/>
  </w:style>
  <w:style w:type="character" w:customStyle="1" w:styleId="WW8Num13z6">
    <w:name w:val="WW8Num13z6"/>
    <w:rsid w:val="007E227C"/>
  </w:style>
  <w:style w:type="character" w:customStyle="1" w:styleId="WW8Num13z7">
    <w:name w:val="WW8Num13z7"/>
    <w:rsid w:val="007E227C"/>
  </w:style>
  <w:style w:type="character" w:customStyle="1" w:styleId="WW8Num13z8">
    <w:name w:val="WW8Num13z8"/>
    <w:rsid w:val="007E227C"/>
  </w:style>
  <w:style w:type="character" w:customStyle="1" w:styleId="WW8Num9z1">
    <w:name w:val="WW8Num9z1"/>
    <w:rsid w:val="007E227C"/>
  </w:style>
  <w:style w:type="character" w:customStyle="1" w:styleId="WW8Num9z2">
    <w:name w:val="WW8Num9z2"/>
    <w:rsid w:val="007E227C"/>
  </w:style>
  <w:style w:type="character" w:customStyle="1" w:styleId="WW8Num9z3">
    <w:name w:val="WW8Num9z3"/>
    <w:rsid w:val="007E227C"/>
  </w:style>
  <w:style w:type="character" w:customStyle="1" w:styleId="WW8Num9z4">
    <w:name w:val="WW8Num9z4"/>
    <w:rsid w:val="007E227C"/>
  </w:style>
  <w:style w:type="character" w:customStyle="1" w:styleId="WW8Num9z5">
    <w:name w:val="WW8Num9z5"/>
    <w:rsid w:val="007E227C"/>
  </w:style>
  <w:style w:type="character" w:customStyle="1" w:styleId="WW8Num9z6">
    <w:name w:val="WW8Num9z6"/>
    <w:rsid w:val="007E227C"/>
  </w:style>
  <w:style w:type="character" w:customStyle="1" w:styleId="WW8Num9z7">
    <w:name w:val="WW8Num9z7"/>
    <w:rsid w:val="007E227C"/>
  </w:style>
  <w:style w:type="character" w:customStyle="1" w:styleId="WW8Num9z8">
    <w:name w:val="WW8Num9z8"/>
    <w:rsid w:val="007E227C"/>
  </w:style>
  <w:style w:type="character" w:customStyle="1" w:styleId="WW8Num5z1">
    <w:name w:val="WW8Num5z1"/>
    <w:rsid w:val="007E227C"/>
    <w:rPr>
      <w:rFonts w:ascii="Times New Roman" w:eastAsia="Times New Roman" w:hAnsi="Times New Roman" w:cs="Times New Roman"/>
    </w:rPr>
  </w:style>
  <w:style w:type="character" w:customStyle="1" w:styleId="WW8Num5z2">
    <w:name w:val="WW8Num5z2"/>
    <w:rsid w:val="007E227C"/>
  </w:style>
  <w:style w:type="character" w:customStyle="1" w:styleId="WW8Num5z3">
    <w:name w:val="WW8Num5z3"/>
    <w:rsid w:val="007E227C"/>
  </w:style>
  <w:style w:type="character" w:customStyle="1" w:styleId="WW8Num5z4">
    <w:name w:val="WW8Num5z4"/>
    <w:rsid w:val="007E227C"/>
  </w:style>
  <w:style w:type="character" w:customStyle="1" w:styleId="WW8Num5z5">
    <w:name w:val="WW8Num5z5"/>
    <w:rsid w:val="007E227C"/>
  </w:style>
  <w:style w:type="character" w:customStyle="1" w:styleId="WW8Num5z6">
    <w:name w:val="WW8Num5z6"/>
    <w:rsid w:val="007E227C"/>
  </w:style>
  <w:style w:type="character" w:customStyle="1" w:styleId="WW8Num5z7">
    <w:name w:val="WW8Num5z7"/>
    <w:rsid w:val="007E227C"/>
  </w:style>
  <w:style w:type="character" w:customStyle="1" w:styleId="WW8Num5z8">
    <w:name w:val="WW8Num5z8"/>
    <w:rsid w:val="007E227C"/>
  </w:style>
  <w:style w:type="character" w:customStyle="1" w:styleId="WW8Num6z1">
    <w:name w:val="WW8Num6z1"/>
    <w:rsid w:val="007E227C"/>
  </w:style>
  <w:style w:type="character" w:customStyle="1" w:styleId="WW8Num6z2">
    <w:name w:val="WW8Num6z2"/>
    <w:rsid w:val="007E227C"/>
  </w:style>
  <w:style w:type="character" w:customStyle="1" w:styleId="WW8Num6z3">
    <w:name w:val="WW8Num6z3"/>
    <w:rsid w:val="007E227C"/>
  </w:style>
  <w:style w:type="character" w:customStyle="1" w:styleId="WW8Num6z4">
    <w:name w:val="WW8Num6z4"/>
    <w:rsid w:val="007E227C"/>
  </w:style>
  <w:style w:type="character" w:customStyle="1" w:styleId="WW8Num6z5">
    <w:name w:val="WW8Num6z5"/>
    <w:rsid w:val="007E227C"/>
  </w:style>
  <w:style w:type="character" w:customStyle="1" w:styleId="WW8Num6z6">
    <w:name w:val="WW8Num6z6"/>
    <w:rsid w:val="007E227C"/>
  </w:style>
  <w:style w:type="character" w:customStyle="1" w:styleId="WW8Num6z7">
    <w:name w:val="WW8Num6z7"/>
    <w:rsid w:val="007E227C"/>
  </w:style>
  <w:style w:type="character" w:customStyle="1" w:styleId="WW8Num6z8">
    <w:name w:val="WW8Num6z8"/>
    <w:rsid w:val="007E227C"/>
  </w:style>
  <w:style w:type="character" w:customStyle="1" w:styleId="WW8Num7z1">
    <w:name w:val="WW8Num7z1"/>
    <w:rsid w:val="007E227C"/>
  </w:style>
  <w:style w:type="character" w:customStyle="1" w:styleId="WW8Num7z2">
    <w:name w:val="WW8Num7z2"/>
    <w:rsid w:val="007E227C"/>
  </w:style>
  <w:style w:type="character" w:customStyle="1" w:styleId="WW8Num7z3">
    <w:name w:val="WW8Num7z3"/>
    <w:rsid w:val="007E227C"/>
    <w:rPr>
      <w:b w:val="0"/>
    </w:rPr>
  </w:style>
  <w:style w:type="character" w:customStyle="1" w:styleId="WW8Num7z4">
    <w:name w:val="WW8Num7z4"/>
    <w:rsid w:val="007E227C"/>
  </w:style>
  <w:style w:type="character" w:customStyle="1" w:styleId="WW8Num7z5">
    <w:name w:val="WW8Num7z5"/>
    <w:rsid w:val="007E227C"/>
  </w:style>
  <w:style w:type="character" w:customStyle="1" w:styleId="WW8Num7z6">
    <w:name w:val="WW8Num7z6"/>
    <w:rsid w:val="007E227C"/>
  </w:style>
  <w:style w:type="character" w:customStyle="1" w:styleId="WW8Num7z7">
    <w:name w:val="WW8Num7z7"/>
    <w:rsid w:val="007E227C"/>
  </w:style>
  <w:style w:type="character" w:customStyle="1" w:styleId="WW8Num7z8">
    <w:name w:val="WW8Num7z8"/>
    <w:rsid w:val="007E227C"/>
  </w:style>
  <w:style w:type="character" w:customStyle="1" w:styleId="WW8Num8z2">
    <w:name w:val="WW8Num8z2"/>
    <w:rsid w:val="007E227C"/>
    <w:rPr>
      <w:rFonts w:ascii="Wingdings" w:hAnsi="Wingdings" w:cs="Wingdings" w:hint="default"/>
    </w:rPr>
  </w:style>
  <w:style w:type="character" w:customStyle="1" w:styleId="WW8Num8z3">
    <w:name w:val="WW8Num8z3"/>
    <w:rsid w:val="007E227C"/>
    <w:rPr>
      <w:rFonts w:ascii="Symbol" w:hAnsi="Symbol" w:cs="Symbol" w:hint="default"/>
    </w:rPr>
  </w:style>
  <w:style w:type="character" w:customStyle="1" w:styleId="WW8Num14z0">
    <w:name w:val="WW8Num14z0"/>
    <w:rsid w:val="007E227C"/>
    <w:rPr>
      <w:rFonts w:ascii="Courier New" w:hAnsi="Courier New" w:cs="Courier New" w:hint="default"/>
    </w:rPr>
  </w:style>
  <w:style w:type="character" w:customStyle="1" w:styleId="WW8Num14z2">
    <w:name w:val="WW8Num14z2"/>
    <w:rsid w:val="007E227C"/>
    <w:rPr>
      <w:rFonts w:ascii="Wingdings" w:hAnsi="Wingdings" w:cs="Wingdings" w:hint="default"/>
    </w:rPr>
  </w:style>
  <w:style w:type="character" w:customStyle="1" w:styleId="WW8Num14z3">
    <w:name w:val="WW8Num14z3"/>
    <w:rsid w:val="007E227C"/>
    <w:rPr>
      <w:rFonts w:ascii="Symbol" w:hAnsi="Symbol" w:cs="Symbol" w:hint="default"/>
    </w:rPr>
  </w:style>
  <w:style w:type="character" w:customStyle="1" w:styleId="WW8Num15z0">
    <w:name w:val="WW8Num15z0"/>
    <w:rsid w:val="007E227C"/>
    <w:rPr>
      <w:b w:val="0"/>
      <w:i w:val="0"/>
    </w:rPr>
  </w:style>
  <w:style w:type="character" w:customStyle="1" w:styleId="WW8Num15z2">
    <w:name w:val="WW8Num15z2"/>
    <w:rsid w:val="007E227C"/>
    <w:rPr>
      <w:rFonts w:ascii="Wingdings" w:hAnsi="Wingdings" w:cs="Wingdings" w:hint="default"/>
    </w:rPr>
  </w:style>
  <w:style w:type="character" w:customStyle="1" w:styleId="WW8Num15z3">
    <w:name w:val="WW8Num15z3"/>
    <w:rsid w:val="007E227C"/>
    <w:rPr>
      <w:rFonts w:ascii="Symbol" w:hAnsi="Symbol" w:cs="Symbol" w:hint="default"/>
    </w:rPr>
  </w:style>
  <w:style w:type="character" w:customStyle="1" w:styleId="WW8Num16z0">
    <w:name w:val="WW8Num16z0"/>
    <w:rsid w:val="007E227C"/>
    <w:rPr>
      <w:rFonts w:ascii="Times New Roman" w:eastAsia="Times New Roman" w:hAnsi="Times New Roman" w:cs="Times New Roman"/>
      <w:b w:val="0"/>
      <w:i w:val="0"/>
      <w:sz w:val="24"/>
    </w:rPr>
  </w:style>
  <w:style w:type="character" w:customStyle="1" w:styleId="WW8Num16z1">
    <w:name w:val="WW8Num16z1"/>
    <w:rsid w:val="007E227C"/>
  </w:style>
  <w:style w:type="character" w:customStyle="1" w:styleId="WW8Num16z2">
    <w:name w:val="WW8Num16z2"/>
    <w:rsid w:val="007E227C"/>
  </w:style>
  <w:style w:type="character" w:customStyle="1" w:styleId="WW8Num16z3">
    <w:name w:val="WW8Num16z3"/>
    <w:rsid w:val="007E227C"/>
  </w:style>
  <w:style w:type="character" w:customStyle="1" w:styleId="WW8Num16z4">
    <w:name w:val="WW8Num16z4"/>
    <w:rsid w:val="007E227C"/>
  </w:style>
  <w:style w:type="character" w:customStyle="1" w:styleId="WW8Num16z5">
    <w:name w:val="WW8Num16z5"/>
    <w:rsid w:val="007E227C"/>
  </w:style>
  <w:style w:type="character" w:customStyle="1" w:styleId="WW8Num16z6">
    <w:name w:val="WW8Num16z6"/>
    <w:rsid w:val="007E227C"/>
  </w:style>
  <w:style w:type="character" w:customStyle="1" w:styleId="WW8Num16z7">
    <w:name w:val="WW8Num16z7"/>
    <w:rsid w:val="007E227C"/>
  </w:style>
  <w:style w:type="character" w:customStyle="1" w:styleId="WW8Num16z8">
    <w:name w:val="WW8Num16z8"/>
    <w:rsid w:val="007E227C"/>
  </w:style>
  <w:style w:type="character" w:customStyle="1" w:styleId="WW8Num17z0">
    <w:name w:val="WW8Num17z0"/>
    <w:rsid w:val="007E227C"/>
    <w:rPr>
      <w:rFonts w:ascii="Times New Roman" w:hAnsi="Times New Roman" w:cs="Times New Roman"/>
      <w:b w:val="0"/>
      <w:i w:val="0"/>
      <w:sz w:val="24"/>
      <w:szCs w:val="24"/>
      <w:lang w:eastAsia="ar-SA"/>
    </w:rPr>
  </w:style>
  <w:style w:type="character" w:customStyle="1" w:styleId="WW8Num18z0">
    <w:name w:val="WW8Num18z0"/>
    <w:rsid w:val="007E227C"/>
    <w:rPr>
      <w:rFonts w:ascii="Times New Roman" w:hAnsi="Times New Roman" w:cs="Times New Roman"/>
      <w:b w:val="0"/>
      <w:i w:val="0"/>
      <w:sz w:val="24"/>
    </w:rPr>
  </w:style>
  <w:style w:type="character" w:customStyle="1" w:styleId="WW8Num18z1">
    <w:name w:val="WW8Num18z1"/>
    <w:rsid w:val="007E227C"/>
  </w:style>
  <w:style w:type="character" w:customStyle="1" w:styleId="WW8Num18z2">
    <w:name w:val="WW8Num18z2"/>
    <w:rsid w:val="007E227C"/>
  </w:style>
  <w:style w:type="character" w:customStyle="1" w:styleId="WW8Num18z3">
    <w:name w:val="WW8Num18z3"/>
    <w:rsid w:val="007E227C"/>
  </w:style>
  <w:style w:type="character" w:customStyle="1" w:styleId="WW8Num18z4">
    <w:name w:val="WW8Num18z4"/>
    <w:rsid w:val="007E227C"/>
  </w:style>
  <w:style w:type="character" w:customStyle="1" w:styleId="WW8Num18z5">
    <w:name w:val="WW8Num18z5"/>
    <w:rsid w:val="007E227C"/>
  </w:style>
  <w:style w:type="character" w:customStyle="1" w:styleId="WW8Num18z6">
    <w:name w:val="WW8Num18z6"/>
    <w:rsid w:val="007E227C"/>
  </w:style>
  <w:style w:type="character" w:customStyle="1" w:styleId="WW8Num18z7">
    <w:name w:val="WW8Num18z7"/>
    <w:rsid w:val="007E227C"/>
  </w:style>
  <w:style w:type="character" w:customStyle="1" w:styleId="WW8Num18z8">
    <w:name w:val="WW8Num18z8"/>
    <w:rsid w:val="007E227C"/>
  </w:style>
  <w:style w:type="character" w:customStyle="1" w:styleId="WW8Num19z0">
    <w:name w:val="WW8Num19z0"/>
    <w:rsid w:val="007E227C"/>
    <w:rPr>
      <w:rFonts w:ascii="Times New Roman" w:hAnsi="Times New Roman" w:cs="StarSymbol"/>
    </w:rPr>
  </w:style>
  <w:style w:type="character" w:customStyle="1" w:styleId="WW8Num19z1">
    <w:name w:val="WW8Num19z1"/>
    <w:rsid w:val="007E227C"/>
    <w:rPr>
      <w:rFonts w:hint="default"/>
      <w:b w:val="0"/>
    </w:rPr>
  </w:style>
  <w:style w:type="character" w:customStyle="1" w:styleId="WW8Num19z2">
    <w:name w:val="WW8Num19z2"/>
    <w:rsid w:val="007E227C"/>
  </w:style>
  <w:style w:type="character" w:customStyle="1" w:styleId="WW8Num19z3">
    <w:name w:val="WW8Num19z3"/>
    <w:rsid w:val="007E227C"/>
  </w:style>
  <w:style w:type="character" w:customStyle="1" w:styleId="WW8Num19z4">
    <w:name w:val="WW8Num19z4"/>
    <w:rsid w:val="007E227C"/>
  </w:style>
  <w:style w:type="character" w:customStyle="1" w:styleId="WW8Num19z5">
    <w:name w:val="WW8Num19z5"/>
    <w:rsid w:val="007E227C"/>
  </w:style>
  <w:style w:type="character" w:customStyle="1" w:styleId="WW8Num19z6">
    <w:name w:val="WW8Num19z6"/>
    <w:rsid w:val="007E227C"/>
  </w:style>
  <w:style w:type="character" w:customStyle="1" w:styleId="WW8Num19z7">
    <w:name w:val="WW8Num19z7"/>
    <w:rsid w:val="007E227C"/>
  </w:style>
  <w:style w:type="character" w:customStyle="1" w:styleId="WW8Num19z8">
    <w:name w:val="WW8Num19z8"/>
    <w:rsid w:val="007E227C"/>
  </w:style>
  <w:style w:type="character" w:customStyle="1" w:styleId="WW8Num20z0">
    <w:name w:val="WW8Num20z0"/>
    <w:rsid w:val="007E227C"/>
    <w:rPr>
      <w:b w:val="0"/>
    </w:rPr>
  </w:style>
  <w:style w:type="character" w:customStyle="1" w:styleId="WW8Num21z0">
    <w:name w:val="WW8Num21z0"/>
    <w:rsid w:val="007E227C"/>
  </w:style>
  <w:style w:type="character" w:customStyle="1" w:styleId="WW8Num21z1">
    <w:name w:val="WW8Num21z1"/>
    <w:rsid w:val="007E227C"/>
    <w:rPr>
      <w:rFonts w:hint="default"/>
    </w:rPr>
  </w:style>
  <w:style w:type="character" w:customStyle="1" w:styleId="WW8Num21z2">
    <w:name w:val="WW8Num21z2"/>
    <w:rsid w:val="007E227C"/>
  </w:style>
  <w:style w:type="character" w:customStyle="1" w:styleId="WW8Num21z3">
    <w:name w:val="WW8Num21z3"/>
    <w:rsid w:val="007E227C"/>
  </w:style>
  <w:style w:type="character" w:customStyle="1" w:styleId="WW8Num21z4">
    <w:name w:val="WW8Num21z4"/>
    <w:rsid w:val="007E227C"/>
  </w:style>
  <w:style w:type="character" w:customStyle="1" w:styleId="WW8Num21z5">
    <w:name w:val="WW8Num21z5"/>
    <w:rsid w:val="007E227C"/>
  </w:style>
  <w:style w:type="character" w:customStyle="1" w:styleId="WW8Num21z6">
    <w:name w:val="WW8Num21z6"/>
    <w:rsid w:val="007E227C"/>
  </w:style>
  <w:style w:type="character" w:customStyle="1" w:styleId="WW8Num21z7">
    <w:name w:val="WW8Num21z7"/>
    <w:rsid w:val="007E227C"/>
  </w:style>
  <w:style w:type="character" w:customStyle="1" w:styleId="WW8Num21z8">
    <w:name w:val="WW8Num21z8"/>
    <w:rsid w:val="007E227C"/>
  </w:style>
  <w:style w:type="character" w:customStyle="1" w:styleId="WW8Num22z0">
    <w:name w:val="WW8Num22z0"/>
    <w:rsid w:val="007E227C"/>
    <w:rPr>
      <w:rFonts w:hint="default"/>
    </w:rPr>
  </w:style>
  <w:style w:type="character" w:customStyle="1" w:styleId="WW8Num22z1">
    <w:name w:val="WW8Num22z1"/>
    <w:rsid w:val="007E227C"/>
    <w:rPr>
      <w:b w:val="0"/>
    </w:rPr>
  </w:style>
  <w:style w:type="character" w:customStyle="1" w:styleId="WW8Num22z2">
    <w:name w:val="WW8Num22z2"/>
    <w:rsid w:val="007E227C"/>
  </w:style>
  <w:style w:type="character" w:customStyle="1" w:styleId="WW8Num22z3">
    <w:name w:val="WW8Num22z3"/>
    <w:rsid w:val="007E227C"/>
  </w:style>
  <w:style w:type="character" w:customStyle="1" w:styleId="WW8Num22z4">
    <w:name w:val="WW8Num22z4"/>
    <w:rsid w:val="007E227C"/>
  </w:style>
  <w:style w:type="character" w:customStyle="1" w:styleId="WW8Num22z5">
    <w:name w:val="WW8Num22z5"/>
    <w:rsid w:val="007E227C"/>
  </w:style>
  <w:style w:type="character" w:customStyle="1" w:styleId="WW8Num22z6">
    <w:name w:val="WW8Num22z6"/>
    <w:rsid w:val="007E227C"/>
  </w:style>
  <w:style w:type="character" w:customStyle="1" w:styleId="WW8Num22z7">
    <w:name w:val="WW8Num22z7"/>
    <w:rsid w:val="007E227C"/>
  </w:style>
  <w:style w:type="character" w:customStyle="1" w:styleId="WW8Num22z8">
    <w:name w:val="WW8Num22z8"/>
    <w:rsid w:val="007E227C"/>
  </w:style>
  <w:style w:type="character" w:customStyle="1" w:styleId="WW8Num23z0">
    <w:name w:val="WW8Num23z0"/>
    <w:rsid w:val="007E227C"/>
    <w:rPr>
      <w:rFonts w:ascii="Courier New" w:hAnsi="Courier New" w:cs="Courier New" w:hint="default"/>
    </w:rPr>
  </w:style>
  <w:style w:type="character" w:customStyle="1" w:styleId="WW8Num23z2">
    <w:name w:val="WW8Num23z2"/>
    <w:rsid w:val="007E227C"/>
    <w:rPr>
      <w:rFonts w:ascii="Wingdings" w:hAnsi="Wingdings" w:cs="Wingdings" w:hint="default"/>
    </w:rPr>
  </w:style>
  <w:style w:type="character" w:customStyle="1" w:styleId="WW8Num23z3">
    <w:name w:val="WW8Num23z3"/>
    <w:rsid w:val="007E227C"/>
    <w:rPr>
      <w:rFonts w:ascii="Symbol" w:hAnsi="Symbol" w:cs="Symbol" w:hint="default"/>
    </w:rPr>
  </w:style>
  <w:style w:type="character" w:customStyle="1" w:styleId="WW8Num24z0">
    <w:name w:val="WW8Num24z0"/>
    <w:rsid w:val="007E227C"/>
    <w:rPr>
      <w:rFonts w:hint="default"/>
      <w:b w:val="0"/>
    </w:rPr>
  </w:style>
  <w:style w:type="character" w:customStyle="1" w:styleId="WW8Num25z0">
    <w:name w:val="WW8Num25z0"/>
    <w:rsid w:val="007E227C"/>
    <w:rPr>
      <w:b w:val="0"/>
    </w:rPr>
  </w:style>
  <w:style w:type="character" w:customStyle="1" w:styleId="WW8Num25z1">
    <w:name w:val="WW8Num25z1"/>
    <w:rsid w:val="007E227C"/>
  </w:style>
  <w:style w:type="character" w:customStyle="1" w:styleId="WW8Num25z2">
    <w:name w:val="WW8Num25z2"/>
    <w:rsid w:val="007E227C"/>
  </w:style>
  <w:style w:type="character" w:customStyle="1" w:styleId="WW8Num25z3">
    <w:name w:val="WW8Num25z3"/>
    <w:rsid w:val="007E227C"/>
  </w:style>
  <w:style w:type="character" w:customStyle="1" w:styleId="WW8Num25z4">
    <w:name w:val="WW8Num25z4"/>
    <w:rsid w:val="007E227C"/>
  </w:style>
  <w:style w:type="character" w:customStyle="1" w:styleId="WW8Num25z5">
    <w:name w:val="WW8Num25z5"/>
    <w:rsid w:val="007E227C"/>
  </w:style>
  <w:style w:type="character" w:customStyle="1" w:styleId="WW8Num25z6">
    <w:name w:val="WW8Num25z6"/>
    <w:rsid w:val="007E227C"/>
  </w:style>
  <w:style w:type="character" w:customStyle="1" w:styleId="WW8Num25z7">
    <w:name w:val="WW8Num25z7"/>
    <w:rsid w:val="007E227C"/>
  </w:style>
  <w:style w:type="character" w:customStyle="1" w:styleId="WW8Num25z8">
    <w:name w:val="WW8Num25z8"/>
    <w:rsid w:val="007E227C"/>
  </w:style>
  <w:style w:type="character" w:customStyle="1" w:styleId="Domylnaczcionkaakapitu2">
    <w:name w:val="Domyślna czcionka akapitu2"/>
    <w:rsid w:val="007E227C"/>
  </w:style>
  <w:style w:type="character" w:customStyle="1" w:styleId="Absatz-Standardschriftart">
    <w:name w:val="Absatz-Standardschriftart"/>
    <w:rsid w:val="007E227C"/>
  </w:style>
  <w:style w:type="character" w:customStyle="1" w:styleId="WW8Num23z1">
    <w:name w:val="WW8Num23z1"/>
    <w:rsid w:val="007E227C"/>
    <w:rPr>
      <w:b w:val="0"/>
    </w:rPr>
  </w:style>
  <w:style w:type="character" w:customStyle="1" w:styleId="WW8Num24z1">
    <w:name w:val="WW8Num24z1"/>
    <w:rsid w:val="007E227C"/>
    <w:rPr>
      <w:b w:val="0"/>
    </w:rPr>
  </w:style>
  <w:style w:type="character" w:customStyle="1" w:styleId="WW8Num26z1">
    <w:name w:val="WW8Num26z1"/>
    <w:rsid w:val="007E227C"/>
    <w:rPr>
      <w:rFonts w:ascii="Times New Roman" w:eastAsia="Times New Roman" w:hAnsi="Times New Roman" w:cs="Times New Roman"/>
    </w:rPr>
  </w:style>
  <w:style w:type="character" w:customStyle="1" w:styleId="WW8Num28z0">
    <w:name w:val="WW8Num28z0"/>
    <w:rsid w:val="007E227C"/>
    <w:rPr>
      <w:b w:val="0"/>
    </w:rPr>
  </w:style>
  <w:style w:type="character" w:customStyle="1" w:styleId="WW8Num29z0">
    <w:name w:val="WW8Num29z0"/>
    <w:rsid w:val="007E227C"/>
    <w:rPr>
      <w:b w:val="0"/>
    </w:rPr>
  </w:style>
  <w:style w:type="character" w:customStyle="1" w:styleId="WW8Num30z0">
    <w:name w:val="WW8Num30z0"/>
    <w:rsid w:val="007E227C"/>
    <w:rPr>
      <w:b w:val="0"/>
    </w:rPr>
  </w:style>
  <w:style w:type="character" w:customStyle="1" w:styleId="WW8Num31z1">
    <w:name w:val="WW8Num31z1"/>
    <w:rsid w:val="007E227C"/>
    <w:rPr>
      <w:b w:val="0"/>
    </w:rPr>
  </w:style>
  <w:style w:type="character" w:customStyle="1" w:styleId="WW8Num32z0">
    <w:name w:val="WW8Num32z0"/>
    <w:rsid w:val="007E227C"/>
    <w:rPr>
      <w:b w:val="0"/>
    </w:rPr>
  </w:style>
  <w:style w:type="character" w:customStyle="1" w:styleId="WW8Num34z0">
    <w:name w:val="WW8Num34z0"/>
    <w:rsid w:val="007E227C"/>
    <w:rPr>
      <w:b w:val="0"/>
    </w:rPr>
  </w:style>
  <w:style w:type="character" w:customStyle="1" w:styleId="Domylnaczcionkaakapitu1">
    <w:name w:val="Domyślna czcionka akapitu1"/>
    <w:rsid w:val="007E227C"/>
  </w:style>
  <w:style w:type="character" w:customStyle="1" w:styleId="Znakiprzypiswkocowych">
    <w:name w:val="Znaki przypisów końcowych"/>
    <w:rsid w:val="007E227C"/>
    <w:rPr>
      <w:vertAlign w:val="superscript"/>
    </w:rPr>
  </w:style>
  <w:style w:type="character" w:styleId="Numerstrony">
    <w:name w:val="page number"/>
    <w:basedOn w:val="Domylnaczcionkaakapitu1"/>
    <w:rsid w:val="007E227C"/>
  </w:style>
  <w:style w:type="character" w:customStyle="1" w:styleId="Symbolewypunktowania">
    <w:name w:val="Symbole wypunktowania"/>
    <w:rsid w:val="007E227C"/>
    <w:rPr>
      <w:rFonts w:ascii="OpenSymbol" w:eastAsia="OpenSymbol" w:hAnsi="OpenSymbol" w:cs="OpenSymbol"/>
    </w:rPr>
  </w:style>
  <w:style w:type="character" w:customStyle="1" w:styleId="Znakinumeracji">
    <w:name w:val="Znaki numeracji"/>
    <w:rsid w:val="007E227C"/>
  </w:style>
  <w:style w:type="character" w:customStyle="1" w:styleId="Znakiwypunktowania">
    <w:name w:val="Znaki wypunktowania"/>
    <w:rsid w:val="007E227C"/>
    <w:rPr>
      <w:rFonts w:ascii="OpenSymbol" w:eastAsia="OpenSymbol" w:hAnsi="OpenSymbol" w:cs="OpenSymbol"/>
    </w:rPr>
  </w:style>
  <w:style w:type="character" w:customStyle="1" w:styleId="TekstdymkaZnak">
    <w:name w:val="Tekst dymka Znak"/>
    <w:rsid w:val="007E227C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rsid w:val="007E227C"/>
    <w:rPr>
      <w:color w:val="0000FF"/>
      <w:u w:val="single"/>
    </w:rPr>
  </w:style>
  <w:style w:type="paragraph" w:customStyle="1" w:styleId="Nagwek20">
    <w:name w:val="Nagłówek2"/>
    <w:basedOn w:val="Normalny"/>
    <w:next w:val="Tekstpodstawowy"/>
    <w:rsid w:val="007E227C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aliases w:val="Tekst podstawow.(F2),(F2)"/>
    <w:basedOn w:val="Normalny"/>
    <w:link w:val="TekstpodstawowyZnak"/>
    <w:rsid w:val="007E227C"/>
    <w:pPr>
      <w:jc w:val="both"/>
    </w:pPr>
    <w:rPr>
      <w:b/>
      <w:sz w:val="28"/>
    </w:rPr>
  </w:style>
  <w:style w:type="paragraph" w:styleId="Lista">
    <w:name w:val="List"/>
    <w:basedOn w:val="Tekstpodstawowy"/>
    <w:rsid w:val="007E227C"/>
    <w:rPr>
      <w:rFonts w:cs="Mangal"/>
    </w:rPr>
  </w:style>
  <w:style w:type="paragraph" w:styleId="Legenda">
    <w:name w:val="caption"/>
    <w:basedOn w:val="Normalny"/>
    <w:qFormat/>
    <w:rsid w:val="007E227C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Indeks">
    <w:name w:val="Indeks"/>
    <w:basedOn w:val="Normalny"/>
    <w:rsid w:val="007E227C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rsid w:val="007E227C"/>
    <w:pPr>
      <w:spacing w:before="60"/>
      <w:jc w:val="center"/>
    </w:pPr>
    <w:rPr>
      <w:b/>
      <w:sz w:val="32"/>
    </w:rPr>
  </w:style>
  <w:style w:type="paragraph" w:customStyle="1" w:styleId="Legenda1">
    <w:name w:val="Legenda1"/>
    <w:basedOn w:val="Normalny"/>
    <w:rsid w:val="007E227C"/>
    <w:pPr>
      <w:suppressLineNumbers/>
      <w:spacing w:before="120" w:after="120"/>
    </w:pPr>
    <w:rPr>
      <w:rFonts w:cs="Mangal"/>
      <w:i/>
      <w:iCs/>
      <w:szCs w:val="24"/>
    </w:rPr>
  </w:style>
  <w:style w:type="paragraph" w:styleId="Nagwek">
    <w:name w:val="header"/>
    <w:basedOn w:val="Normalny"/>
    <w:link w:val="NagwekZnak"/>
    <w:rsid w:val="007E227C"/>
    <w:pPr>
      <w:tabs>
        <w:tab w:val="center" w:pos="4536"/>
        <w:tab w:val="right" w:pos="9072"/>
      </w:tabs>
    </w:pPr>
  </w:style>
  <w:style w:type="paragraph" w:customStyle="1" w:styleId="Tekstpodstawowy22">
    <w:name w:val="Tekst podstawowy 22"/>
    <w:basedOn w:val="Normalny"/>
    <w:rsid w:val="007E227C"/>
    <w:pPr>
      <w:jc w:val="both"/>
    </w:pPr>
    <w:rPr>
      <w:b/>
    </w:rPr>
  </w:style>
  <w:style w:type="paragraph" w:customStyle="1" w:styleId="pkt">
    <w:name w:val="pkt"/>
    <w:basedOn w:val="Normalny"/>
    <w:rsid w:val="007E227C"/>
    <w:pPr>
      <w:spacing w:before="60" w:after="60"/>
      <w:ind w:left="851" w:hanging="295"/>
      <w:jc w:val="both"/>
    </w:pPr>
    <w:rPr>
      <w:szCs w:val="17"/>
    </w:rPr>
  </w:style>
  <w:style w:type="paragraph" w:customStyle="1" w:styleId="pkt1">
    <w:name w:val="pkt1"/>
    <w:basedOn w:val="pkt"/>
    <w:rsid w:val="007E227C"/>
    <w:pPr>
      <w:ind w:left="850" w:hanging="425"/>
    </w:pPr>
  </w:style>
  <w:style w:type="paragraph" w:styleId="Tekstpodstawowywcity">
    <w:name w:val="Body Text Indent"/>
    <w:basedOn w:val="Normalny"/>
    <w:rsid w:val="007E227C"/>
    <w:pPr>
      <w:spacing w:after="120"/>
      <w:ind w:left="283"/>
    </w:pPr>
  </w:style>
  <w:style w:type="paragraph" w:customStyle="1" w:styleId="Tekstpodstawowywcity31">
    <w:name w:val="Tekst podstawowy wcięty 31"/>
    <w:basedOn w:val="Normalny"/>
    <w:rsid w:val="007E227C"/>
    <w:pPr>
      <w:spacing w:after="120"/>
      <w:ind w:left="283"/>
    </w:pPr>
    <w:rPr>
      <w:sz w:val="16"/>
      <w:szCs w:val="16"/>
    </w:rPr>
  </w:style>
  <w:style w:type="paragraph" w:styleId="Tekstprzypisukocowego">
    <w:name w:val="endnote text"/>
    <w:basedOn w:val="Normalny"/>
    <w:rsid w:val="007E227C"/>
  </w:style>
  <w:style w:type="paragraph" w:styleId="Tekstdymka">
    <w:name w:val="Balloon Text"/>
    <w:basedOn w:val="Normalny"/>
    <w:rsid w:val="007E227C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rsid w:val="007E227C"/>
    <w:pPr>
      <w:tabs>
        <w:tab w:val="center" w:pos="4536"/>
        <w:tab w:val="right" w:pos="9072"/>
      </w:tabs>
    </w:pPr>
  </w:style>
  <w:style w:type="paragraph" w:customStyle="1" w:styleId="Tekstpodstawowy32">
    <w:name w:val="Tekst podstawowy 32"/>
    <w:basedOn w:val="Normalny"/>
    <w:rsid w:val="007E227C"/>
    <w:pPr>
      <w:spacing w:after="120"/>
    </w:pPr>
    <w:rPr>
      <w:sz w:val="16"/>
      <w:szCs w:val="16"/>
    </w:rPr>
  </w:style>
  <w:style w:type="paragraph" w:customStyle="1" w:styleId="Tekstpodstawowywcity21">
    <w:name w:val="Tekst podstawowy wcięty 21"/>
    <w:basedOn w:val="Normalny"/>
    <w:rsid w:val="007E227C"/>
    <w:pPr>
      <w:spacing w:after="120" w:line="480" w:lineRule="auto"/>
      <w:ind w:left="283"/>
    </w:pPr>
  </w:style>
  <w:style w:type="paragraph" w:customStyle="1" w:styleId="Tekstpodstawowy21">
    <w:name w:val="Tekst podstawowy 21"/>
    <w:basedOn w:val="Normalny"/>
    <w:rsid w:val="007E227C"/>
    <w:pPr>
      <w:jc w:val="both"/>
    </w:pPr>
  </w:style>
  <w:style w:type="paragraph" w:customStyle="1" w:styleId="Tekstpodstawowy31">
    <w:name w:val="Tekst podstawowy 31"/>
    <w:basedOn w:val="Normalny"/>
    <w:rsid w:val="007E227C"/>
  </w:style>
  <w:style w:type="paragraph" w:customStyle="1" w:styleId="Tekstblokowy1">
    <w:name w:val="Tekst blokowy1"/>
    <w:basedOn w:val="Normalny"/>
    <w:rsid w:val="007E227C"/>
    <w:pPr>
      <w:ind w:left="1416" w:right="-186"/>
    </w:pPr>
    <w:rPr>
      <w:szCs w:val="24"/>
    </w:rPr>
  </w:style>
  <w:style w:type="paragraph" w:customStyle="1" w:styleId="Zawartoramki">
    <w:name w:val="Zawartość ramki"/>
    <w:basedOn w:val="Tekstpodstawowy"/>
    <w:rsid w:val="007E227C"/>
  </w:style>
  <w:style w:type="paragraph" w:customStyle="1" w:styleId="Zawartotabeli">
    <w:name w:val="Zawartość tabeli"/>
    <w:basedOn w:val="Normalny"/>
    <w:rsid w:val="007E227C"/>
    <w:pPr>
      <w:suppressLineNumbers/>
    </w:pPr>
  </w:style>
  <w:style w:type="paragraph" w:customStyle="1" w:styleId="Nagwektabeli">
    <w:name w:val="Nagłówek tabeli"/>
    <w:basedOn w:val="Zawartotabeli"/>
    <w:rsid w:val="007E227C"/>
    <w:pPr>
      <w:jc w:val="center"/>
    </w:pPr>
    <w:rPr>
      <w:b/>
      <w:bCs/>
    </w:rPr>
  </w:style>
  <w:style w:type="table" w:styleId="Tabela-Siatka">
    <w:name w:val="Table Grid"/>
    <w:basedOn w:val="Standardowy"/>
    <w:uiPriority w:val="59"/>
    <w:rsid w:val="001B520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uiPriority w:val="34"/>
    <w:qFormat/>
    <w:rsid w:val="004F6923"/>
    <w:pPr>
      <w:ind w:left="708"/>
    </w:pPr>
  </w:style>
  <w:style w:type="paragraph" w:styleId="Podtytu">
    <w:name w:val="Subtitle"/>
    <w:basedOn w:val="Normalny"/>
    <w:link w:val="PodtytuZnak"/>
    <w:qFormat/>
    <w:rsid w:val="00F85E42"/>
    <w:pPr>
      <w:spacing w:after="60"/>
      <w:jc w:val="center"/>
      <w:outlineLvl w:val="1"/>
    </w:pPr>
    <w:rPr>
      <w:rFonts w:ascii="Arial" w:hAnsi="Arial"/>
      <w:kern w:val="0"/>
      <w:szCs w:val="24"/>
      <w:lang w:eastAsia="ar-SA"/>
    </w:rPr>
  </w:style>
  <w:style w:type="character" w:customStyle="1" w:styleId="PodtytuZnak">
    <w:name w:val="Podtytuł Znak"/>
    <w:link w:val="Podtytu"/>
    <w:rsid w:val="00F85E42"/>
    <w:rPr>
      <w:rFonts w:ascii="Arial" w:hAnsi="Arial" w:cs="Arial"/>
      <w:sz w:val="24"/>
      <w:szCs w:val="24"/>
      <w:lang w:eastAsia="ar-SA"/>
    </w:rPr>
  </w:style>
  <w:style w:type="character" w:customStyle="1" w:styleId="NagwekZnak">
    <w:name w:val="Nagłówek Znak"/>
    <w:link w:val="Nagwek"/>
    <w:rsid w:val="00F85E42"/>
    <w:rPr>
      <w:kern w:val="1"/>
      <w:sz w:val="24"/>
      <w:lang w:eastAsia="zh-CN"/>
    </w:rPr>
  </w:style>
  <w:style w:type="character" w:styleId="Odwoanieprzypisukocowego">
    <w:name w:val="endnote reference"/>
    <w:uiPriority w:val="99"/>
    <w:semiHidden/>
    <w:unhideWhenUsed/>
    <w:rsid w:val="00445EE7"/>
    <w:rPr>
      <w:vertAlign w:val="superscript"/>
    </w:rPr>
  </w:style>
  <w:style w:type="character" w:customStyle="1" w:styleId="TekstpodstawowyZnak">
    <w:name w:val="Tekst podstawowy Znak"/>
    <w:aliases w:val="Tekst podstawow.(F2) Znak,(F2) Znak"/>
    <w:link w:val="Tekstpodstawowy"/>
    <w:rsid w:val="000E64F5"/>
    <w:rPr>
      <w:b/>
      <w:kern w:val="1"/>
      <w:sz w:val="28"/>
      <w:lang w:eastAsia="zh-CN"/>
    </w:rPr>
  </w:style>
  <w:style w:type="paragraph" w:customStyle="1" w:styleId="Nagwek100">
    <w:name w:val="Nagłówek10"/>
    <w:basedOn w:val="Normalny"/>
    <w:next w:val="Podtytu"/>
    <w:rsid w:val="00AE662C"/>
    <w:pPr>
      <w:spacing w:before="60"/>
      <w:jc w:val="center"/>
    </w:pPr>
    <w:rPr>
      <w:rFonts w:cs="Wingdings"/>
      <w:b/>
      <w:kern w:val="0"/>
      <w:sz w:val="32"/>
      <w:lang w:eastAsia="ar-SA"/>
    </w:rPr>
  </w:style>
  <w:style w:type="character" w:styleId="Odwoaniedokomentarza">
    <w:name w:val="annotation reference"/>
    <w:uiPriority w:val="99"/>
    <w:semiHidden/>
    <w:unhideWhenUsed/>
    <w:rsid w:val="00BC5A4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C5A4E"/>
    <w:rPr>
      <w:sz w:val="20"/>
    </w:rPr>
  </w:style>
  <w:style w:type="character" w:customStyle="1" w:styleId="TekstkomentarzaZnak">
    <w:name w:val="Tekst komentarza Znak"/>
    <w:link w:val="Tekstkomentarza"/>
    <w:uiPriority w:val="99"/>
    <w:semiHidden/>
    <w:rsid w:val="00BC5A4E"/>
    <w:rPr>
      <w:kern w:val="1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5A4E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BC5A4E"/>
    <w:rPr>
      <w:b/>
      <w:bCs/>
      <w:kern w:val="1"/>
      <w:lang w:eastAsia="zh-CN"/>
    </w:rPr>
  </w:style>
  <w:style w:type="paragraph" w:customStyle="1" w:styleId="Standard">
    <w:name w:val="Standard"/>
    <w:rsid w:val="00213DC9"/>
    <w:pPr>
      <w:suppressAutoHyphens/>
      <w:autoSpaceDN w:val="0"/>
      <w:textAlignment w:val="baseline"/>
    </w:pPr>
    <w:rPr>
      <w:rFonts w:ascii="Liberation Serif" w:eastAsia="SimSun" w:hAnsi="Liberation Serif" w:cs="Lucida Sans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213DC9"/>
    <w:pPr>
      <w:spacing w:after="140" w:line="288" w:lineRule="auto"/>
    </w:pPr>
  </w:style>
  <w:style w:type="character" w:customStyle="1" w:styleId="Internetlink">
    <w:name w:val="Internet link"/>
    <w:rsid w:val="00213DC9"/>
    <w:rPr>
      <w:color w:val="000080"/>
      <w:u w:val="single"/>
    </w:rPr>
  </w:style>
  <w:style w:type="character" w:customStyle="1" w:styleId="StrongEmphasis">
    <w:name w:val="Strong Emphasis"/>
    <w:rsid w:val="00213DC9"/>
    <w:rPr>
      <w:b/>
      <w:bCs/>
    </w:rPr>
  </w:style>
  <w:style w:type="paragraph" w:styleId="Tytu">
    <w:name w:val="Title"/>
    <w:basedOn w:val="Normalny"/>
    <w:next w:val="Normalny"/>
    <w:link w:val="TytuZnak"/>
    <w:uiPriority w:val="10"/>
    <w:qFormat/>
    <w:rsid w:val="000F67B5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10"/>
    <w:rsid w:val="000F67B5"/>
    <w:rPr>
      <w:rFonts w:ascii="Calibri Light" w:eastAsia="Times New Roman" w:hAnsi="Calibri Light" w:cs="Times New Roman"/>
      <w:b/>
      <w:bCs/>
      <w:kern w:val="28"/>
      <w:sz w:val="32"/>
      <w:szCs w:val="32"/>
      <w:lang w:eastAsia="zh-CN"/>
    </w:rPr>
  </w:style>
  <w:style w:type="paragraph" w:customStyle="1" w:styleId="Default">
    <w:name w:val="Default"/>
    <w:rsid w:val="000E611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numbering" w:customStyle="1" w:styleId="Styl1">
    <w:name w:val="Styl1"/>
    <w:uiPriority w:val="99"/>
    <w:rsid w:val="00B753B2"/>
    <w:pPr>
      <w:numPr>
        <w:numId w:val="4"/>
      </w:numPr>
    </w:pPr>
  </w:style>
  <w:style w:type="numbering" w:customStyle="1" w:styleId="Styl2">
    <w:name w:val="Styl2"/>
    <w:uiPriority w:val="99"/>
    <w:rsid w:val="00621291"/>
    <w:pPr>
      <w:numPr>
        <w:numId w:val="5"/>
      </w:numPr>
    </w:pPr>
  </w:style>
  <w:style w:type="paragraph" w:styleId="NormalnyWeb">
    <w:name w:val="Normal (Web)"/>
    <w:basedOn w:val="Normalny"/>
    <w:uiPriority w:val="99"/>
    <w:unhideWhenUsed/>
    <w:qFormat/>
    <w:rsid w:val="00303DEB"/>
    <w:pPr>
      <w:suppressAutoHyphens w:val="0"/>
      <w:spacing w:beforeAutospacing="1" w:after="119"/>
    </w:pPr>
    <w:rPr>
      <w:color w:val="00000A"/>
      <w:kern w:val="0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9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7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5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3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8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10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88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9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5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17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04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83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35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8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6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28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23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84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1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5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65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95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8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63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2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60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46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12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3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42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3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3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14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98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2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56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04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2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1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87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76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06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8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26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6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1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11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0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71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8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33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2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3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32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7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7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6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08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77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7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1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5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4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9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648A51-A674-40CF-9BDD-05BB6485B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778</Words>
  <Characters>4669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WRI 3416-17/10</vt:lpstr>
    </vt:vector>
  </TitlesOfParts>
  <Company>UM Kalisz</Company>
  <LinksUpToDate>false</LinksUpToDate>
  <CharactersWithSpaces>5437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WRI 3416-17/10</dc:title>
  <dc:creator>AWawrzyniak</dc:creator>
  <cp:lastModifiedBy>LAdamek</cp:lastModifiedBy>
  <cp:revision>11</cp:revision>
  <cp:lastPrinted>2026-01-30T08:45:00Z</cp:lastPrinted>
  <dcterms:created xsi:type="dcterms:W3CDTF">2026-03-10T07:55:00Z</dcterms:created>
  <dcterms:modified xsi:type="dcterms:W3CDTF">2026-05-05T11:51:00Z</dcterms:modified>
</cp:coreProperties>
</file>